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975ED3" w:rsidRPr="00975ED3" w14:paraId="6B19F69F" w14:textId="77777777" w:rsidTr="367E962C">
        <w:trPr>
          <w:trHeight w:hRule="exact" w:val="1418"/>
        </w:trPr>
        <w:tc>
          <w:tcPr>
            <w:tcW w:w="7761" w:type="dxa"/>
            <w:vAlign w:val="center"/>
          </w:tcPr>
          <w:p w14:paraId="4DA1297E" w14:textId="3D288CBD" w:rsidR="009B1003" w:rsidRPr="009B1003" w:rsidRDefault="367E962C" w:rsidP="009B1003">
            <w:pPr>
              <w:pStyle w:val="Title"/>
            </w:pPr>
            <w:bookmarkStart w:id="0" w:name="_GoBack"/>
            <w:bookmarkEnd w:id="0"/>
            <w:r>
              <w:t>Vicmap</w:t>
            </w:r>
            <w:r w:rsidRPr="367E962C">
              <w:t>™</w:t>
            </w:r>
            <w:r w:rsidR="00B87FEF">
              <w:t xml:space="preserve"> </w:t>
            </w:r>
            <w:r>
              <w:t xml:space="preserve">Product Development </w:t>
            </w:r>
          </w:p>
        </w:tc>
      </w:tr>
      <w:tr w:rsidR="0031727C" w14:paraId="4D4E8EA4" w14:textId="77777777" w:rsidTr="367E962C">
        <w:trPr>
          <w:trHeight w:val="1247"/>
        </w:trPr>
        <w:tc>
          <w:tcPr>
            <w:tcW w:w="7761" w:type="dxa"/>
            <w:vAlign w:val="center"/>
          </w:tcPr>
          <w:p w14:paraId="01CBA52F" w14:textId="291BBDD0" w:rsidR="0031727C" w:rsidRPr="007F5217" w:rsidRDefault="527DF478" w:rsidP="1264A6BE">
            <w:pPr>
              <w:pStyle w:val="Subtitle"/>
            </w:pPr>
            <w:r>
              <w:t>Change Notice #</w:t>
            </w:r>
            <w:r w:rsidR="00EC08CC">
              <w:t>253 Vicmap Elevation</w:t>
            </w:r>
            <w:r>
              <w:t xml:space="preserve"> Advisory Notice</w:t>
            </w:r>
          </w:p>
        </w:tc>
      </w:tr>
    </w:tbl>
    <w:p w14:paraId="672A6659" w14:textId="77777777" w:rsidR="00806AB6" w:rsidRDefault="0031727C" w:rsidP="0031727C">
      <w:pPr>
        <w:pStyle w:val="BodyText"/>
        <w:ind w:left="-426"/>
        <w:sectPr w:rsidR="00806AB6" w:rsidSect="0033793B">
          <w:headerReference w:type="even" r:id="rId13"/>
          <w:headerReference w:type="default" r:id="rId14"/>
          <w:footerReference w:type="even" r:id="rId15"/>
          <w:footerReference w:type="default" r:id="rId16"/>
          <w:headerReference w:type="first" r:id="rId17"/>
          <w:footerReference w:type="first" r:id="rId18"/>
          <w:pgSz w:w="11907" w:h="16840" w:code="9"/>
          <w:pgMar w:top="2211" w:right="737" w:bottom="1758" w:left="851" w:header="284" w:footer="284" w:gutter="0"/>
          <w:cols w:space="284"/>
          <w:titlePg/>
          <w:docGrid w:linePitch="360"/>
        </w:sectPr>
      </w:pPr>
      <w:r>
        <w:rPr>
          <w:noProof/>
        </w:rPr>
        <w:drawing>
          <wp:inline distT="0" distB="0" distL="0" distR="0" wp14:anchorId="5A2527F3" wp14:editId="07777777">
            <wp:extent cx="6983357" cy="196659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icmaptopo_Image_12.jpg"/>
                    <pic:cNvPicPr/>
                  </pic:nvPicPr>
                  <pic:blipFill rotWithShape="1">
                    <a:blip r:embed="rId19">
                      <a:extLst>
                        <a:ext uri="{28A0092B-C50C-407E-A947-70E740481C1C}">
                          <a14:useLocalDpi xmlns:a14="http://schemas.microsoft.com/office/drawing/2010/main" val="0"/>
                        </a:ext>
                      </a:extLst>
                    </a:blip>
                    <a:srcRect t="50452"/>
                    <a:stretch/>
                  </pic:blipFill>
                  <pic:spPr bwMode="auto">
                    <a:xfrm>
                      <a:off x="0" y="0"/>
                      <a:ext cx="7023614" cy="1977932"/>
                    </a:xfrm>
                    <a:prstGeom prst="rect">
                      <a:avLst/>
                    </a:prstGeom>
                    <a:ln>
                      <a:noFill/>
                    </a:ln>
                    <a:extLst>
                      <a:ext uri="{53640926-AAD7-44D8-BBD7-CCE9431645EC}">
                        <a14:shadowObscured xmlns:a14="http://schemas.microsoft.com/office/drawing/2010/main"/>
                      </a:ext>
                    </a:extLst>
                  </pic:spPr>
                </pic:pic>
              </a:graphicData>
            </a:graphic>
          </wp:inline>
        </w:drawing>
      </w:r>
    </w:p>
    <w:p w14:paraId="0F563E2D" w14:textId="0DC1CCC8" w:rsidR="0031727C" w:rsidRPr="00050253" w:rsidRDefault="527DF478" w:rsidP="0031727C">
      <w:pPr>
        <w:pStyle w:val="IntroFeatureText"/>
      </w:pPr>
      <w:bookmarkStart w:id="1" w:name="Here"/>
      <w:bookmarkEnd w:id="1"/>
      <w:r>
        <w:t xml:space="preserve">Vicmap </w:t>
      </w:r>
      <w:r w:rsidR="00DF28FE">
        <w:t>Elevation</w:t>
      </w:r>
    </w:p>
    <w:p w14:paraId="3D61F469" w14:textId="77777777" w:rsidR="0031727C" w:rsidRDefault="1264A6BE" w:rsidP="1264A6BE">
      <w:pPr>
        <w:pStyle w:val="Heading2"/>
        <w:rPr>
          <w:rFonts w:ascii="Calibri" w:eastAsia="Calibri" w:hAnsi="Calibri" w:cs="Calibri"/>
        </w:rPr>
      </w:pPr>
      <w:r>
        <w:t>What is happening</w:t>
      </w:r>
    </w:p>
    <w:p w14:paraId="48656604" w14:textId="223A9B67" w:rsidR="00100113" w:rsidRDefault="00EC08CC" w:rsidP="0031727C">
      <w:r>
        <w:t xml:space="preserve">Several changes are occurring to modernise the Vicmap Elevation suite of products. </w:t>
      </w:r>
      <w:r w:rsidR="00100113">
        <w:t>There are:</w:t>
      </w:r>
    </w:p>
    <w:p w14:paraId="6DC8EEA0" w14:textId="57B317B6" w:rsidR="00100113" w:rsidRDefault="00100113" w:rsidP="00033525">
      <w:pPr>
        <w:pStyle w:val="ListParagraph"/>
        <w:numPr>
          <w:ilvl w:val="0"/>
          <w:numId w:val="48"/>
        </w:numPr>
      </w:pPr>
      <w:r>
        <w:t>T</w:t>
      </w:r>
      <w:r w:rsidR="00EC08CC">
        <w:t xml:space="preserve">he </w:t>
      </w:r>
      <w:r w:rsidR="00DF28FE">
        <w:t xml:space="preserve">Vicmap </w:t>
      </w:r>
      <w:r w:rsidR="007E2001">
        <w:t xml:space="preserve">DTM </w:t>
      </w:r>
      <w:r w:rsidR="00DF28FE">
        <w:t xml:space="preserve">20M </w:t>
      </w:r>
      <w:r w:rsidR="00EC08CC">
        <w:t xml:space="preserve">product </w:t>
      </w:r>
      <w:r w:rsidR="00DF28FE">
        <w:t xml:space="preserve">is being retired, and </w:t>
      </w:r>
    </w:p>
    <w:p w14:paraId="670868DF" w14:textId="707BC7F6" w:rsidR="00033525" w:rsidRDefault="00033525" w:rsidP="00033525">
      <w:pPr>
        <w:pStyle w:val="ListParagraph"/>
        <w:numPr>
          <w:ilvl w:val="0"/>
          <w:numId w:val="48"/>
        </w:numPr>
      </w:pPr>
      <w:r>
        <w:t xml:space="preserve">The Vicmap </w:t>
      </w:r>
      <w:r w:rsidR="007E2001">
        <w:t xml:space="preserve">DTM </w:t>
      </w:r>
      <w:r>
        <w:t>10M has been significantly updated with new and revised content</w:t>
      </w:r>
    </w:p>
    <w:p w14:paraId="0D8DE156" w14:textId="0CA177F6" w:rsidR="00100113" w:rsidRDefault="00100113" w:rsidP="00033525">
      <w:pPr>
        <w:pStyle w:val="ListParagraph"/>
        <w:numPr>
          <w:ilvl w:val="0"/>
          <w:numId w:val="48"/>
        </w:numPr>
      </w:pPr>
      <w:r>
        <w:t>T</w:t>
      </w:r>
      <w:r w:rsidR="00DF28FE">
        <w:t xml:space="preserve">he Vicmap </w:t>
      </w:r>
      <w:r w:rsidR="007E2001">
        <w:t xml:space="preserve">DTM </w:t>
      </w:r>
      <w:r w:rsidR="00DF28FE">
        <w:t xml:space="preserve">10M </w:t>
      </w:r>
      <w:r w:rsidR="00033525">
        <w:t>will be</w:t>
      </w:r>
      <w:r w:rsidR="00DF28FE">
        <w:t xml:space="preserve"> renamed Vicmap 10M DEM</w:t>
      </w:r>
    </w:p>
    <w:p w14:paraId="41182502" w14:textId="77777777" w:rsidR="0004746E" w:rsidRDefault="1264A6BE" w:rsidP="1264A6BE">
      <w:pPr>
        <w:pStyle w:val="Heading2"/>
        <w:rPr>
          <w:rFonts w:ascii="Calibri" w:eastAsia="Calibri" w:hAnsi="Calibri" w:cs="Calibri"/>
        </w:rPr>
      </w:pPr>
      <w:r>
        <w:t>Why this change is occurring</w:t>
      </w:r>
    </w:p>
    <w:p w14:paraId="3340A1A0" w14:textId="28A5C86D" w:rsidR="0004746E" w:rsidRDefault="00F04008" w:rsidP="00033525">
      <w:r>
        <w:t>The Vicmap</w:t>
      </w:r>
      <w:r w:rsidR="007B742C">
        <w:t xml:space="preserve"> DTM</w:t>
      </w:r>
      <w:r>
        <w:t xml:space="preserve"> 20M is </w:t>
      </w:r>
      <w:r w:rsidR="007B742C">
        <w:t>obsolete</w:t>
      </w:r>
      <w:r w:rsidR="007E2001">
        <w:t xml:space="preserve">, and future maintenance and updating will only occur </w:t>
      </w:r>
      <w:r w:rsidR="007B742C">
        <w:t>for</w:t>
      </w:r>
      <w:r w:rsidR="007E2001">
        <w:t xml:space="preserve"> the</w:t>
      </w:r>
      <w:r>
        <w:t xml:space="preserve"> Vicmap </w:t>
      </w:r>
      <w:r w:rsidR="007B742C">
        <w:t xml:space="preserve">DTM </w:t>
      </w:r>
      <w:r>
        <w:t xml:space="preserve">10M </w:t>
      </w:r>
      <w:r w:rsidR="004E5B6D">
        <w:t xml:space="preserve">dataset. The </w:t>
      </w:r>
      <w:r w:rsidR="007E2001">
        <w:t xml:space="preserve">Vicmap DTM </w:t>
      </w:r>
      <w:r w:rsidR="004E5B6D">
        <w:t xml:space="preserve">20M will be archived and available on demand from Vicmap. </w:t>
      </w:r>
    </w:p>
    <w:p w14:paraId="67B580D6" w14:textId="77777777" w:rsidR="007B742C" w:rsidRDefault="007B742C" w:rsidP="007B742C"/>
    <w:p w14:paraId="4C33E705" w14:textId="402E66AE" w:rsidR="007B742C" w:rsidRDefault="007B742C" w:rsidP="007B742C">
      <w:r>
        <w:t>The Vicmap DTM 10M is updated at an ad-hoc basis with new content, as it becomes available.</w:t>
      </w:r>
      <w:r w:rsidR="004A4611">
        <w:t xml:space="preserve"> </w:t>
      </w:r>
    </w:p>
    <w:p w14:paraId="31BCF068" w14:textId="77777777" w:rsidR="007B742C" w:rsidRDefault="007B742C" w:rsidP="00033525"/>
    <w:p w14:paraId="0A36E399" w14:textId="0E99C317" w:rsidR="004E5B6D" w:rsidRPr="00033525" w:rsidRDefault="004E5B6D" w:rsidP="00033525">
      <w:r>
        <w:t xml:space="preserve">The Vicmap </w:t>
      </w:r>
      <w:r w:rsidR="00982999">
        <w:t xml:space="preserve">DTM </w:t>
      </w:r>
      <w:r>
        <w:t xml:space="preserve">10M is being renamed to Vicmap </w:t>
      </w:r>
      <w:r w:rsidR="00982999">
        <w:t xml:space="preserve">DEM </w:t>
      </w:r>
      <w:r>
        <w:t>10M</w:t>
      </w:r>
      <w:r w:rsidR="008D7FB3">
        <w:t xml:space="preserve"> to </w:t>
      </w:r>
      <w:r w:rsidR="00472778">
        <w:t>align with more generic</w:t>
      </w:r>
      <w:r w:rsidR="008D7FB3">
        <w:t xml:space="preserve"> </w:t>
      </w:r>
      <w:r w:rsidR="00982999">
        <w:t xml:space="preserve">terminology used </w:t>
      </w:r>
      <w:r w:rsidR="00396F72">
        <w:t xml:space="preserve">across </w:t>
      </w:r>
      <w:r w:rsidR="00472778">
        <w:t xml:space="preserve">other </w:t>
      </w:r>
      <w:r w:rsidR="00396F72">
        <w:t xml:space="preserve">Australian </w:t>
      </w:r>
      <w:r w:rsidR="00896B62">
        <w:t>jurisdictions</w:t>
      </w:r>
      <w:r w:rsidR="00396F72">
        <w:t xml:space="preserve">, </w:t>
      </w:r>
      <w:r w:rsidR="00472778">
        <w:t>and</w:t>
      </w:r>
      <w:r w:rsidR="00396F72">
        <w:t xml:space="preserve"> </w:t>
      </w:r>
      <w:r w:rsidR="00896B62">
        <w:t>to recognise that digital elevation models</w:t>
      </w:r>
      <w:r w:rsidR="00896B62" w:rsidRPr="00896B62">
        <w:t xml:space="preserve"> developed using</w:t>
      </w:r>
      <w:r w:rsidR="00896B62">
        <w:t xml:space="preserve"> the software product</w:t>
      </w:r>
      <w:r w:rsidR="00896B62" w:rsidRPr="00896B62">
        <w:t xml:space="preserve"> ANUDEM differ from digital terrain model</w:t>
      </w:r>
      <w:r w:rsidR="00896B62">
        <w:t>s</w:t>
      </w:r>
      <w:r w:rsidR="00896B62" w:rsidRPr="00896B62">
        <w:t xml:space="preserve"> (DTM</w:t>
      </w:r>
      <w:r w:rsidR="00896B62">
        <w:t>s</w:t>
      </w:r>
      <w:r w:rsidR="00896B62" w:rsidRPr="00896B62">
        <w:t xml:space="preserve">) due to their hydrologic </w:t>
      </w:r>
      <w:r w:rsidR="00F43119">
        <w:t>enforcement</w:t>
      </w:r>
      <w:r w:rsidR="00896B62" w:rsidRPr="00896B62">
        <w:t>.</w:t>
      </w:r>
      <w:r w:rsidR="00BF27AD">
        <w:t xml:space="preserve"> </w:t>
      </w:r>
    </w:p>
    <w:p w14:paraId="70D8364E" w14:textId="77777777" w:rsidR="0004746E" w:rsidRPr="00C059A4" w:rsidRDefault="1264A6BE" w:rsidP="1264A6BE">
      <w:pPr>
        <w:pStyle w:val="Heading2"/>
        <w:rPr>
          <w:rFonts w:ascii="Calibri" w:eastAsia="Calibri" w:hAnsi="Calibri" w:cs="Calibri"/>
        </w:rPr>
      </w:pPr>
      <w:r>
        <w:t xml:space="preserve">Who will it </w:t>
      </w:r>
      <w:proofErr w:type="gramStart"/>
      <w:r>
        <w:t>affect</w:t>
      </w:r>
      <w:proofErr w:type="gramEnd"/>
    </w:p>
    <w:p w14:paraId="16BF0A06" w14:textId="7BA77E78" w:rsidR="0004746E" w:rsidRPr="00033525" w:rsidRDefault="527DF478" w:rsidP="527DF478">
      <w:pPr>
        <w:pStyle w:val="Body"/>
        <w:rPr>
          <w:rFonts w:asciiTheme="minorHAnsi" w:hAnsiTheme="minorHAnsi"/>
          <w:color w:val="363534" w:themeColor="text1"/>
          <w:sz w:val="20"/>
          <w:szCs w:val="20"/>
          <w:lang w:eastAsia="en-AU"/>
        </w:rPr>
      </w:pPr>
      <w:r w:rsidRPr="00033525">
        <w:rPr>
          <w:rFonts w:asciiTheme="minorHAnsi" w:hAnsiTheme="minorHAnsi"/>
          <w:color w:val="363534" w:themeColor="text1"/>
          <w:sz w:val="20"/>
          <w:szCs w:val="20"/>
          <w:lang w:eastAsia="en-AU"/>
        </w:rPr>
        <w:t xml:space="preserve">This change will affect users of Vicmap </w:t>
      </w:r>
      <w:r w:rsidR="00DF28FE" w:rsidRPr="00033525">
        <w:rPr>
          <w:rFonts w:asciiTheme="minorHAnsi" w:hAnsiTheme="minorHAnsi"/>
          <w:color w:val="363534" w:themeColor="text1"/>
          <w:sz w:val="20"/>
          <w:szCs w:val="20"/>
          <w:lang w:eastAsia="en-AU"/>
        </w:rPr>
        <w:t>Elevation.</w:t>
      </w:r>
    </w:p>
    <w:p w14:paraId="739A343D" w14:textId="1B512CB3" w:rsidR="0004746E" w:rsidRPr="00C059A4" w:rsidRDefault="1264A6BE" w:rsidP="1264A6BE">
      <w:pPr>
        <w:pStyle w:val="Heading2"/>
        <w:rPr>
          <w:rFonts w:ascii="Calibri" w:eastAsia="Calibri" w:hAnsi="Calibri" w:cs="Calibri"/>
        </w:rPr>
      </w:pPr>
      <w:r>
        <w:t xml:space="preserve">When the change will occur | How to provide feedback  </w:t>
      </w:r>
    </w:p>
    <w:p w14:paraId="302138B6" w14:textId="784952AD" w:rsidR="0004746E" w:rsidRPr="00033525" w:rsidRDefault="1264A6BE" w:rsidP="1264A6BE">
      <w:pPr>
        <w:pStyle w:val="Body"/>
        <w:rPr>
          <w:rFonts w:asciiTheme="minorHAnsi" w:hAnsiTheme="minorHAnsi"/>
          <w:color w:val="363534" w:themeColor="text1"/>
          <w:sz w:val="20"/>
          <w:szCs w:val="20"/>
          <w:lang w:eastAsia="en-AU"/>
        </w:rPr>
      </w:pPr>
      <w:r w:rsidRPr="00033525">
        <w:rPr>
          <w:rFonts w:asciiTheme="minorHAnsi" w:hAnsiTheme="minorHAnsi"/>
          <w:color w:val="363534" w:themeColor="text1"/>
          <w:sz w:val="20"/>
          <w:szCs w:val="20"/>
          <w:lang w:eastAsia="en-AU"/>
        </w:rPr>
        <w:t xml:space="preserve">The change will be implemented on the </w:t>
      </w:r>
      <w:r w:rsidR="00DF28FE" w:rsidRPr="00033525">
        <w:rPr>
          <w:rFonts w:asciiTheme="minorHAnsi" w:hAnsiTheme="minorHAnsi"/>
          <w:color w:val="363534" w:themeColor="text1"/>
          <w:sz w:val="20"/>
          <w:szCs w:val="20"/>
          <w:lang w:eastAsia="en-AU"/>
        </w:rPr>
        <w:t>01</w:t>
      </w:r>
      <w:r w:rsidRPr="00033525">
        <w:rPr>
          <w:rFonts w:asciiTheme="minorHAnsi" w:hAnsiTheme="minorHAnsi"/>
          <w:color w:val="363534" w:themeColor="text1"/>
          <w:sz w:val="20"/>
          <w:szCs w:val="20"/>
          <w:lang w:eastAsia="en-AU"/>
        </w:rPr>
        <w:t>/</w:t>
      </w:r>
      <w:r w:rsidR="00DF28FE" w:rsidRPr="00033525">
        <w:rPr>
          <w:rFonts w:asciiTheme="minorHAnsi" w:hAnsiTheme="minorHAnsi"/>
          <w:color w:val="363534" w:themeColor="text1"/>
          <w:sz w:val="20"/>
          <w:szCs w:val="20"/>
          <w:lang w:eastAsia="en-AU"/>
        </w:rPr>
        <w:t>10</w:t>
      </w:r>
      <w:r w:rsidRPr="00033525">
        <w:rPr>
          <w:rFonts w:asciiTheme="minorHAnsi" w:hAnsiTheme="minorHAnsi"/>
          <w:color w:val="363534" w:themeColor="text1"/>
          <w:sz w:val="20"/>
          <w:szCs w:val="20"/>
          <w:lang w:eastAsia="en-AU"/>
        </w:rPr>
        <w:t>/20</w:t>
      </w:r>
      <w:r w:rsidR="00DF28FE" w:rsidRPr="00033525">
        <w:rPr>
          <w:rFonts w:asciiTheme="minorHAnsi" w:hAnsiTheme="minorHAnsi"/>
          <w:color w:val="363534" w:themeColor="text1"/>
          <w:sz w:val="20"/>
          <w:szCs w:val="20"/>
          <w:lang w:eastAsia="en-AU"/>
        </w:rPr>
        <w:t>20</w:t>
      </w:r>
      <w:r w:rsidRPr="00033525">
        <w:rPr>
          <w:rFonts w:asciiTheme="minorHAnsi" w:hAnsiTheme="minorHAnsi"/>
          <w:color w:val="363534" w:themeColor="text1"/>
          <w:sz w:val="20"/>
          <w:szCs w:val="20"/>
          <w:lang w:eastAsia="en-AU"/>
        </w:rPr>
        <w:t>.</w:t>
      </w:r>
    </w:p>
    <w:p w14:paraId="0A37501D" w14:textId="77777777" w:rsidR="004D18BE" w:rsidRDefault="004D18BE" w:rsidP="004D18BE">
      <w:pPr>
        <w:pStyle w:val="Body"/>
        <w:rPr>
          <w:rFonts w:eastAsia="Calibri"/>
        </w:rPr>
      </w:pPr>
    </w:p>
    <w:p w14:paraId="310CB0CA" w14:textId="77777777" w:rsidR="004D18BE" w:rsidRPr="00C059A4" w:rsidRDefault="527DF478" w:rsidP="527DF478">
      <w:pPr>
        <w:pStyle w:val="Body"/>
        <w:rPr>
          <w:rFonts w:eastAsia="Calibri" w:cs="Calibri"/>
        </w:rPr>
      </w:pPr>
      <w:r>
        <w:t>For Vicmap Product change notices and bulletins, go to the</w:t>
      </w:r>
      <w:r w:rsidRPr="527DF478">
        <w:rPr>
          <w:rFonts w:eastAsia="Calibri" w:cs="Calibri"/>
        </w:rPr>
        <w:t xml:space="preserve"> </w:t>
      </w:r>
      <w:hyperlink r:id="rId20">
        <w:r w:rsidRPr="527DF478">
          <w:rPr>
            <w:rStyle w:val="Hyperlink"/>
          </w:rPr>
          <w:t>News and Bulletins</w:t>
        </w:r>
      </w:hyperlink>
      <w:r>
        <w:t xml:space="preserve"> page.</w:t>
      </w:r>
    </w:p>
    <w:p w14:paraId="6A05A809" w14:textId="47032847" w:rsidR="00DA4A09" w:rsidRDefault="1264A6BE" w:rsidP="0004746E">
      <w:pPr>
        <w:pStyle w:val="Body"/>
        <w:rPr>
          <w:rFonts w:eastAsia="Calibri"/>
          <w:b/>
          <w:color w:val="FF0000"/>
        </w:rPr>
      </w:pPr>
      <w:r>
        <w:t xml:space="preserve">For further information &amp; feedback please email </w:t>
      </w:r>
      <w:hyperlink r:id="rId21">
        <w:r w:rsidRPr="1264A6BE">
          <w:rPr>
            <w:rStyle w:val="Hyperlink"/>
          </w:rPr>
          <w:t>Vicmap.help@delwp.vic.gov.au</w:t>
        </w:r>
      </w:hyperlink>
    </w:p>
    <w:p w14:paraId="5A39BBE3" w14:textId="77777777" w:rsidR="00DA4A09" w:rsidRDefault="00DA4A09" w:rsidP="0004746E">
      <w:pPr>
        <w:pStyle w:val="Body"/>
        <w:rPr>
          <w:rFonts w:eastAsia="Calibri"/>
          <w:b/>
          <w:color w:val="FF0000"/>
        </w:rPr>
      </w:pPr>
    </w:p>
    <w:p w14:paraId="41C8F396" w14:textId="77777777" w:rsidR="00DA4A09" w:rsidRDefault="00DA4A09" w:rsidP="0004746E">
      <w:pPr>
        <w:pStyle w:val="Body"/>
        <w:rPr>
          <w:rFonts w:eastAsia="Calibri"/>
          <w:b/>
          <w:color w:val="FF0000"/>
        </w:rPr>
      </w:pPr>
    </w:p>
    <w:p w14:paraId="72A3D3EC" w14:textId="77777777" w:rsidR="00254A01" w:rsidRDefault="00254A01" w:rsidP="00254A01">
      <w:pPr>
        <w:pStyle w:val="BodyText"/>
      </w:pPr>
    </w:p>
    <w:p w14:paraId="0D0B940D" w14:textId="77777777" w:rsidR="00DA4A09" w:rsidRDefault="00DA4A09" w:rsidP="00254A01">
      <w:pPr>
        <w:pStyle w:val="BodyText"/>
      </w:pPr>
    </w:p>
    <w:p w14:paraId="0E27B00A" w14:textId="77777777" w:rsidR="00DA4A09" w:rsidRDefault="00DA4A09" w:rsidP="00254A01">
      <w:pPr>
        <w:pStyle w:val="BodyText"/>
      </w:pPr>
    </w:p>
    <w:tbl>
      <w:tblPr>
        <w:tblpPr w:leftFromText="181" w:rightFromText="181" w:topFromText="113" w:vertAnchor="page" w:horzAnchor="page" w:tblpX="852" w:tblpY="12985"/>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254A01" w14:paraId="5D4992A4" w14:textId="77777777" w:rsidTr="527DF478">
        <w:trPr>
          <w:trHeight w:val="2608"/>
        </w:trPr>
        <w:tc>
          <w:tcPr>
            <w:tcW w:w="5216" w:type="dxa"/>
            <w:shd w:val="clear" w:color="auto" w:fill="auto"/>
          </w:tcPr>
          <w:p w14:paraId="55060DD8" w14:textId="1596B756" w:rsidR="00254A01" w:rsidRDefault="00254A01" w:rsidP="00AC028D">
            <w:pPr>
              <w:pStyle w:val="SmallBodyText"/>
            </w:pPr>
            <w:r>
              <w:t xml:space="preserve">© </w:t>
            </w:r>
            <w:r w:rsidRPr="00405DE3">
              <w:t xml:space="preserve">The State of Victoria Department of Environment, Land, </w:t>
            </w:r>
            <w:r w:rsidRPr="00C255C2">
              <w:t>Water</w:t>
            </w:r>
            <w:r w:rsidRPr="00405DE3">
              <w:t xml:space="preserve"> and Planning </w:t>
            </w:r>
            <w:r>
              <w:fldChar w:fldCharType="begin"/>
            </w:r>
            <w:r>
              <w:instrText xml:space="preserve"> DATE  \@ "yyyy" \* MERGEFORMAT </w:instrText>
            </w:r>
            <w:r>
              <w:fldChar w:fldCharType="separate"/>
            </w:r>
            <w:r w:rsidR="003E5495">
              <w:rPr>
                <w:noProof/>
              </w:rPr>
              <w:t>2020</w:t>
            </w:r>
            <w:r>
              <w:fldChar w:fldCharType="end"/>
            </w:r>
          </w:p>
          <w:p w14:paraId="211A92E9" w14:textId="77777777" w:rsidR="00254A01" w:rsidRDefault="00254A01" w:rsidP="00AC028D">
            <w:pPr>
              <w:pStyle w:val="SmallBodyText"/>
            </w:pPr>
            <w:r>
              <w:rPr>
                <w:noProof/>
              </w:rPr>
              <w:drawing>
                <wp:anchor distT="0" distB="0" distL="114300" distR="36195" simplePos="0" relativeHeight="251653632" behindDoc="0" locked="1" layoutInCell="1" allowOverlap="1" wp14:anchorId="26289B87" wp14:editId="7EE35066">
                  <wp:simplePos x="0" y="0"/>
                  <wp:positionH relativeFrom="column">
                    <wp:posOffset>0</wp:posOffset>
                  </wp:positionH>
                  <wp:positionV relativeFrom="paragraph">
                    <wp:posOffset>28575</wp:posOffset>
                  </wp:positionV>
                  <wp:extent cx="658800" cy="237600"/>
                  <wp:effectExtent l="0" t="0" r="8255" b="0"/>
                  <wp:wrapSquare wrapText="bothSides"/>
                  <wp:docPr id="3" name="Picture 3"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22">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2" w:name="_ImprintPageOne"/>
            <w:bookmarkEnd w:id="2"/>
            <w:r w:rsidRPr="00405DE3">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w:t>
            </w:r>
            <w:r w:rsidRPr="00C255C2">
              <w:t>copy</w:t>
            </w:r>
            <w:r w:rsidRPr="00405DE3">
              <w:t xml:space="preserve"> of this licence, visit http://creativecommons.org/licenses/by/4.0/ </w:t>
            </w:r>
          </w:p>
          <w:p w14:paraId="13436AE0" w14:textId="77777777" w:rsidR="00254A01" w:rsidRPr="008F559C" w:rsidRDefault="1264A6BE" w:rsidP="00AC028D">
            <w:pPr>
              <w:pStyle w:val="SmallHeading"/>
            </w:pPr>
            <w:r>
              <w:t>Disclaimer</w:t>
            </w:r>
          </w:p>
          <w:p w14:paraId="52093AAD" w14:textId="77777777" w:rsidR="00254A01" w:rsidRDefault="1264A6BE" w:rsidP="00AC028D">
            <w:pPr>
              <w:pStyle w:val="SmallBodyText"/>
            </w:pPr>
            <w:r>
              <w:t>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tc>
        <w:tc>
          <w:tcPr>
            <w:tcW w:w="4989" w:type="dxa"/>
            <w:shd w:val="clear" w:color="auto" w:fill="auto"/>
          </w:tcPr>
          <w:p w14:paraId="69EB895C" w14:textId="77777777" w:rsidR="00254A01" w:rsidRPr="00E97294" w:rsidRDefault="1264A6BE" w:rsidP="00AC028D">
            <w:pPr>
              <w:pStyle w:val="xAccessibilityHeading"/>
            </w:pPr>
            <w:bookmarkStart w:id="3" w:name="_Accessibility"/>
            <w:bookmarkEnd w:id="3"/>
            <w:r>
              <w:t>Accessibility</w:t>
            </w:r>
          </w:p>
          <w:p w14:paraId="64385204" w14:textId="77777777" w:rsidR="00254A01" w:rsidRDefault="1264A6BE" w:rsidP="00AC028D">
            <w:pPr>
              <w:pStyle w:val="xAccessibilityText"/>
            </w:pPr>
            <w:r>
              <w:t>If you would like to receive this publication in an alternative format, please telephone the DELWP Customer Service Centre on 136186, email </w:t>
            </w:r>
            <w:hyperlink r:id="rId23">
              <w:r>
                <w:t>customer.service@delwp.vic.gov.au</w:t>
              </w:r>
            </w:hyperlink>
            <w:r>
              <w:t xml:space="preserve">, or via the National Relay Service on 133 677 </w:t>
            </w:r>
            <w:hyperlink r:id="rId24">
              <w:r>
                <w:t>www.relayservice.com.au</w:t>
              </w:r>
            </w:hyperlink>
            <w:r>
              <w:t xml:space="preserve">. This document is also available on the internet at </w:t>
            </w:r>
            <w:hyperlink r:id="rId25">
              <w:r>
                <w:t>www.delwp.vic.gov.au</w:t>
              </w:r>
            </w:hyperlink>
            <w:r>
              <w:t xml:space="preserve">. </w:t>
            </w:r>
          </w:p>
          <w:p w14:paraId="60061E4C" w14:textId="77777777" w:rsidR="00254A01" w:rsidRDefault="00254A01" w:rsidP="00AC028D">
            <w:pPr>
              <w:pStyle w:val="SmallBodyText"/>
            </w:pPr>
          </w:p>
        </w:tc>
      </w:tr>
    </w:tbl>
    <w:p w14:paraId="44EAFD9C" w14:textId="77777777" w:rsidR="00DA4A09" w:rsidRDefault="00DA4A09" w:rsidP="00254A01">
      <w:pPr>
        <w:pStyle w:val="SmallBodyText"/>
        <w:rPr>
          <w:rStyle w:val="HiddenText"/>
        </w:rPr>
      </w:pPr>
    </w:p>
    <w:p w14:paraId="4B94D5A5" w14:textId="77777777" w:rsidR="00DA4A09" w:rsidRDefault="00DA4A09" w:rsidP="00254A01">
      <w:pPr>
        <w:pStyle w:val="SmallBodyText"/>
        <w:rPr>
          <w:rStyle w:val="HiddenText"/>
        </w:rPr>
      </w:pPr>
    </w:p>
    <w:p w14:paraId="3DEEC669" w14:textId="77777777" w:rsidR="00DA4A09" w:rsidRDefault="00DA4A09" w:rsidP="00254A01">
      <w:pPr>
        <w:pStyle w:val="SmallBodyText"/>
        <w:rPr>
          <w:rStyle w:val="HiddenText"/>
        </w:rPr>
      </w:pPr>
    </w:p>
    <w:p w14:paraId="3656B9AB" w14:textId="77777777" w:rsidR="00DA4A09" w:rsidRDefault="00DA4A09" w:rsidP="00254A01">
      <w:pPr>
        <w:pStyle w:val="SmallBodyText"/>
        <w:rPr>
          <w:rStyle w:val="HiddenText"/>
        </w:rPr>
      </w:pPr>
    </w:p>
    <w:p w14:paraId="45FB0818" w14:textId="77777777" w:rsidR="00DA4A09" w:rsidRDefault="00DA4A09" w:rsidP="00254A01">
      <w:pPr>
        <w:pStyle w:val="SmallBodyText"/>
        <w:rPr>
          <w:rStyle w:val="HiddenText"/>
        </w:rPr>
      </w:pPr>
    </w:p>
    <w:p w14:paraId="049F31CB" w14:textId="77777777" w:rsidR="00DA4A09" w:rsidRDefault="00DA4A09" w:rsidP="00254A01">
      <w:pPr>
        <w:pStyle w:val="SmallBodyText"/>
        <w:rPr>
          <w:rStyle w:val="HiddenText"/>
        </w:rPr>
      </w:pPr>
    </w:p>
    <w:p w14:paraId="53128261" w14:textId="77777777" w:rsidR="00DA4A09" w:rsidRDefault="00DA4A09" w:rsidP="00254A01">
      <w:pPr>
        <w:pStyle w:val="SmallBodyText"/>
        <w:rPr>
          <w:rStyle w:val="HiddenText"/>
        </w:rPr>
      </w:pPr>
    </w:p>
    <w:p w14:paraId="62486C05" w14:textId="77777777" w:rsidR="00DA4A09" w:rsidRDefault="00DA4A09" w:rsidP="00254A01">
      <w:pPr>
        <w:pStyle w:val="SmallBodyText"/>
        <w:rPr>
          <w:rStyle w:val="HiddenText"/>
        </w:rPr>
      </w:pPr>
    </w:p>
    <w:p w14:paraId="4101652C" w14:textId="77777777" w:rsidR="00DA4A09" w:rsidRDefault="00DA4A09" w:rsidP="00254A01">
      <w:pPr>
        <w:pStyle w:val="SmallBodyText"/>
        <w:rPr>
          <w:rStyle w:val="HiddenText"/>
        </w:rPr>
      </w:pPr>
    </w:p>
    <w:p w14:paraId="4B99056E" w14:textId="77777777" w:rsidR="00DA4A09" w:rsidRDefault="00DA4A09" w:rsidP="00254A01">
      <w:pPr>
        <w:pStyle w:val="SmallBodyText"/>
        <w:rPr>
          <w:rStyle w:val="HiddenText"/>
        </w:rPr>
      </w:pPr>
    </w:p>
    <w:p w14:paraId="1299C43A" w14:textId="77777777" w:rsidR="00DA4A09" w:rsidRDefault="00DA4A09" w:rsidP="00254A01">
      <w:pPr>
        <w:pStyle w:val="SmallBodyText"/>
        <w:rPr>
          <w:rStyle w:val="HiddenText"/>
        </w:rPr>
      </w:pPr>
    </w:p>
    <w:p w14:paraId="4DDBEF00" w14:textId="77777777" w:rsidR="00DA4A09" w:rsidRDefault="00DA4A09" w:rsidP="00254A01">
      <w:pPr>
        <w:pStyle w:val="SmallBodyText"/>
        <w:rPr>
          <w:rStyle w:val="HiddenText"/>
        </w:rPr>
      </w:pPr>
    </w:p>
    <w:p w14:paraId="3461D779" w14:textId="77777777" w:rsidR="00DA4A09" w:rsidRDefault="00DA4A09" w:rsidP="00254A01">
      <w:pPr>
        <w:pStyle w:val="SmallBodyText"/>
        <w:rPr>
          <w:rStyle w:val="HiddenText"/>
        </w:rPr>
      </w:pPr>
    </w:p>
    <w:p w14:paraId="3CF2D8B6" w14:textId="77777777" w:rsidR="00DA4A09" w:rsidRDefault="00DA4A09" w:rsidP="00254A01">
      <w:pPr>
        <w:pStyle w:val="SmallBodyText"/>
        <w:rPr>
          <w:rStyle w:val="HiddenText"/>
        </w:rPr>
      </w:pPr>
    </w:p>
    <w:p w14:paraId="0FB78278" w14:textId="77777777" w:rsidR="00DA4A09" w:rsidRDefault="00DA4A09" w:rsidP="00254A01">
      <w:pPr>
        <w:pStyle w:val="SmallBodyText"/>
        <w:rPr>
          <w:rStyle w:val="HiddenText"/>
        </w:rPr>
      </w:pPr>
    </w:p>
    <w:p w14:paraId="1FC39945" w14:textId="77777777" w:rsidR="00DA4A09" w:rsidRDefault="00DA4A09" w:rsidP="00254A01">
      <w:pPr>
        <w:pStyle w:val="SmallBodyText"/>
        <w:rPr>
          <w:rStyle w:val="HiddenText"/>
        </w:rPr>
      </w:pPr>
    </w:p>
    <w:p w14:paraId="0562CB0E" w14:textId="77777777" w:rsidR="00DA4A09" w:rsidRDefault="00DA4A09" w:rsidP="00254A01">
      <w:pPr>
        <w:pStyle w:val="SmallBodyText"/>
        <w:rPr>
          <w:rStyle w:val="HiddenText"/>
        </w:rPr>
      </w:pPr>
    </w:p>
    <w:p w14:paraId="34CE0A41" w14:textId="77777777" w:rsidR="00DA4A09" w:rsidRDefault="00DA4A09" w:rsidP="00254A01">
      <w:pPr>
        <w:pStyle w:val="SmallBodyText"/>
        <w:rPr>
          <w:rStyle w:val="HiddenText"/>
        </w:rPr>
      </w:pPr>
    </w:p>
    <w:p w14:paraId="62EBF3C5" w14:textId="77777777" w:rsidR="00DA4A09" w:rsidRDefault="00DA4A09" w:rsidP="00254A01">
      <w:pPr>
        <w:pStyle w:val="SmallBodyText"/>
        <w:rPr>
          <w:rStyle w:val="HiddenText"/>
        </w:rPr>
      </w:pPr>
    </w:p>
    <w:p w14:paraId="6D98A12B" w14:textId="77777777" w:rsidR="00DA4A09" w:rsidRDefault="00DA4A09" w:rsidP="00254A01">
      <w:pPr>
        <w:pStyle w:val="SmallBodyText"/>
        <w:rPr>
          <w:rStyle w:val="HiddenText"/>
        </w:rPr>
      </w:pPr>
    </w:p>
    <w:p w14:paraId="2946DB82" w14:textId="77777777" w:rsidR="00DA4A09" w:rsidRDefault="00DA4A09" w:rsidP="00254A01">
      <w:pPr>
        <w:pStyle w:val="SmallBodyText"/>
        <w:rPr>
          <w:rStyle w:val="HiddenText"/>
        </w:rPr>
      </w:pPr>
    </w:p>
    <w:p w14:paraId="5997CC1D" w14:textId="77777777" w:rsidR="00DA4A09" w:rsidRDefault="00DA4A09" w:rsidP="00254A01">
      <w:pPr>
        <w:pStyle w:val="SmallBodyText"/>
        <w:rPr>
          <w:rStyle w:val="HiddenText"/>
        </w:rPr>
      </w:pPr>
    </w:p>
    <w:p w14:paraId="110FFD37" w14:textId="77777777" w:rsidR="00DA4A09" w:rsidRDefault="00DA4A09" w:rsidP="00254A01">
      <w:pPr>
        <w:pStyle w:val="SmallBodyText"/>
        <w:rPr>
          <w:rStyle w:val="HiddenText"/>
        </w:rPr>
      </w:pPr>
    </w:p>
    <w:p w14:paraId="6B699379" w14:textId="77777777" w:rsidR="00DA4A09" w:rsidRDefault="00DA4A09" w:rsidP="00254A01">
      <w:pPr>
        <w:pStyle w:val="SmallBodyText"/>
        <w:rPr>
          <w:rStyle w:val="HiddenText"/>
        </w:rPr>
      </w:pPr>
    </w:p>
    <w:p w14:paraId="3FE9F23F" w14:textId="77777777" w:rsidR="00DA4A09" w:rsidRDefault="00DA4A09" w:rsidP="00254A01">
      <w:pPr>
        <w:pStyle w:val="SmallBodyText"/>
        <w:rPr>
          <w:rStyle w:val="HiddenText"/>
        </w:rPr>
      </w:pPr>
    </w:p>
    <w:p w14:paraId="61CDCEAD" w14:textId="34DD58EC" w:rsidR="00DA4A09" w:rsidRDefault="1264A6BE" w:rsidP="00F43119">
      <w:pPr>
        <w:pStyle w:val="SmallBodyText"/>
      </w:pPr>
      <w:r w:rsidRPr="1264A6BE">
        <w:rPr>
          <w:rStyle w:val="HiddenText"/>
        </w:rPr>
        <w:t>Keep all content above this instruction text line. Delete only when document formatting is complete.</w:t>
      </w:r>
    </w:p>
    <w:sectPr w:rsidR="00DA4A09" w:rsidSect="0031727C">
      <w:type w:val="continuous"/>
      <w:pgSz w:w="11907" w:h="16840" w:code="9"/>
      <w:pgMar w:top="2211" w:right="851" w:bottom="1758" w:left="851"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62AD9" w14:textId="77777777" w:rsidR="00C40BC3" w:rsidRDefault="00C40BC3">
      <w:r>
        <w:separator/>
      </w:r>
    </w:p>
    <w:p w14:paraId="46C66F25" w14:textId="77777777" w:rsidR="00C40BC3" w:rsidRDefault="00C40BC3"/>
    <w:p w14:paraId="45A2ADA4" w14:textId="77777777" w:rsidR="00C40BC3" w:rsidRDefault="00C40BC3"/>
  </w:endnote>
  <w:endnote w:type="continuationSeparator" w:id="0">
    <w:p w14:paraId="5F4DA8EE" w14:textId="77777777" w:rsidR="00C40BC3" w:rsidRDefault="00C40BC3">
      <w:r>
        <w:continuationSeparator/>
      </w:r>
    </w:p>
    <w:p w14:paraId="41569837" w14:textId="77777777" w:rsidR="00C40BC3" w:rsidRDefault="00C40BC3"/>
    <w:p w14:paraId="321A4315" w14:textId="77777777" w:rsidR="00C40BC3" w:rsidRDefault="00C40B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A2290" w14:textId="77777777" w:rsidR="00E962AA" w:rsidRPr="00B5221E" w:rsidRDefault="00E962AA" w:rsidP="00E97294">
    <w:pPr>
      <w:pStyle w:val="FooterEven"/>
    </w:pPr>
    <w:r w:rsidRPr="00D55628">
      <w:rPr>
        <w:noProof/>
      </w:rPr>
      <mc:AlternateContent>
        <mc:Choice Requires="wps">
          <w:drawing>
            <wp:anchor distT="0" distB="0" distL="114300" distR="114300" simplePos="0" relativeHeight="251650048" behindDoc="1" locked="1" layoutInCell="1" allowOverlap="1" wp14:anchorId="121BB204" wp14:editId="4B88EBFD">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F05CC" w14:textId="257F25C3"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1BB204" id="_x0000_t202" coordsize="21600,21600" o:spt="202" path="m,l,21600r21600,l21600,xe">
              <v:stroke joinstyle="miter"/>
              <v:path gradientshapeok="t" o:connecttype="rect"/>
            </v:shapetype>
            <v:shape id="Text Box 224" o:spid="_x0000_s1026" type="#_x0000_t202" alt="Title: Background Watermark Image" style="position:absolute;margin-left:0;margin-top:0;width:595.3pt;height:141.45pt;z-index:-25166643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CHbZ5S0AIAAN8FAAAOAAAAAAAAAAAAAAAAAC4CAABkcnMvZTJvRG9jLnht&#10;bFBLAQItABQABgAIAAAAIQA0xUTO2wAAAAYBAAAPAAAAAAAAAAAAAAAAACoFAABkcnMvZG93bnJl&#10;di54bWxQSwUGAAAAAAQABADzAAAAMgYAAAAA&#10;" filled="f" stroked="f">
              <v:textbox>
                <w:txbxContent>
                  <w:p w14:paraId="27BF05CC" w14:textId="257F25C3"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CD603" w14:textId="77777777" w:rsidR="00E962AA" w:rsidRDefault="00E962AA" w:rsidP="00213C82">
    <w:pPr>
      <w:pStyle w:val="Footer"/>
    </w:pPr>
    <w:r w:rsidRPr="00D55628">
      <w:rPr>
        <w:noProof/>
      </w:rPr>
      <mc:AlternateContent>
        <mc:Choice Requires="wps">
          <w:drawing>
            <wp:anchor distT="0" distB="0" distL="114300" distR="114300" simplePos="0" relativeHeight="251651072" behindDoc="1" locked="1" layoutInCell="1" allowOverlap="1" wp14:anchorId="5ED22D03" wp14:editId="4015BFB4">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0676B1" w14:textId="1DA8D0C8"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D22D03" id="_x0000_t202" coordsize="21600,21600" o:spt="202" path="m,l,21600r21600,l21600,xe">
              <v:stroke joinstyle="miter"/>
              <v:path gradientshapeok="t" o:connecttype="rect"/>
            </v:shapetype>
            <v:shape id="_x0000_s1027" type="#_x0000_t202" alt="Title: Background Watermark Image" style="position:absolute;margin-left:0;margin-top:0;width:595.3pt;height:141.45pt;z-index:-25166540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" filled="f" stroked="f">
              <v:textbox>
                <w:txbxContent>
                  <w:p w14:paraId="270676B1" w14:textId="1DA8D0C8"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D5F0B" w14:textId="77777777" w:rsidR="00E962AA" w:rsidRDefault="0031727C" w:rsidP="00BF3066">
    <w:pPr>
      <w:pStyle w:val="Footer"/>
      <w:spacing w:before="1600"/>
    </w:pPr>
    <w:r w:rsidRPr="005C07A1">
      <w:rPr>
        <w:noProof/>
        <w:sz w:val="18"/>
      </w:rPr>
      <mc:AlternateContent>
        <mc:Choice Requires="wps">
          <w:drawing>
            <wp:anchor distT="0" distB="0" distL="114300" distR="114300" simplePos="0" relativeHeight="251665408" behindDoc="0" locked="1" layoutInCell="1" allowOverlap="1" wp14:anchorId="16328709" wp14:editId="2B731A5F">
              <wp:simplePos x="0" y="0"/>
              <wp:positionH relativeFrom="page">
                <wp:align>left</wp:align>
              </wp:positionH>
              <wp:positionV relativeFrom="page">
                <wp:align>bottom</wp:align>
              </wp:positionV>
              <wp:extent cx="4715510" cy="1116000"/>
              <wp:effectExtent l="0" t="0" r="0" b="0"/>
              <wp:wrapNone/>
              <wp:docPr id="17" name="CoverCoBranded" title="CoBranding Logos"/>
              <wp:cNvGraphicFramePr/>
              <a:graphic xmlns:a="http://schemas.openxmlformats.org/drawingml/2006/main">
                <a:graphicData uri="http://schemas.microsoft.com/office/word/2010/wordprocessingShape">
                  <wps:wsp>
                    <wps:cNvSpPr txBox="1"/>
                    <wps:spPr>
                      <a:xfrm>
                        <a:off x="0" y="0"/>
                        <a:ext cx="4715510" cy="11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1727C" w:rsidRPr="00AB780B" w14:paraId="23DE523C" w14:textId="77777777" w:rsidTr="00237ADF">
                            <w:trPr>
                              <w:trHeight w:hRule="exact" w:val="964"/>
                              <w:tblCellSpacing w:w="71" w:type="dxa"/>
                            </w:trPr>
                            <w:tc>
                              <w:tcPr>
                                <w:tcW w:w="1204" w:type="dxa"/>
                                <w:vAlign w:val="bottom"/>
                              </w:tcPr>
                              <w:p w14:paraId="52E56223" w14:textId="77777777" w:rsidR="0031727C" w:rsidRPr="00AB780B" w:rsidRDefault="0031727C" w:rsidP="00237ADF">
                                <w:pPr>
                                  <w:suppressOverlap/>
                                </w:pPr>
                                <w:r>
                                  <w:rPr>
                                    <w:noProof/>
                                  </w:rPr>
                                  <w:drawing>
                                    <wp:inline distT="0" distB="0" distL="0" distR="0" wp14:anchorId="3270CAE4" wp14:editId="2C24616C">
                                      <wp:extent cx="496483" cy="51539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
                                                <a:extLst>
                                                  <a:ext uri="{28A0092B-C50C-407E-A947-70E740481C1C}">
                                                    <a14:useLocalDpi xmlns:a14="http://schemas.microsoft.com/office/drawing/2010/main" val="0"/>
                                                  </a:ext>
                                                </a:extLst>
                                              </a:blip>
                                              <a:stretch>
                                                <a:fillRect/>
                                              </a:stretch>
                                            </pic:blipFill>
                                            <pic:spPr>
                                              <a:xfrm>
                                                <a:off x="0" y="0"/>
                                                <a:ext cx="496483" cy="515397"/>
                                              </a:xfrm>
                                              <a:prstGeom prst="rect">
                                                <a:avLst/>
                                              </a:prstGeom>
                                            </pic:spPr>
                                          </pic:pic>
                                        </a:graphicData>
                                      </a:graphic>
                                    </wp:inline>
                                  </w:drawing>
                                </w:r>
                              </w:p>
                            </w:tc>
                            <w:tc>
                              <w:tcPr>
                                <w:tcW w:w="3756" w:type="dxa"/>
                                <w:vAlign w:val="bottom"/>
                              </w:tcPr>
                              <w:p w14:paraId="07547A01" w14:textId="77777777" w:rsidR="0031727C" w:rsidRPr="00AB780B" w:rsidRDefault="0031727C" w:rsidP="00237ADF">
                                <w:pPr>
                                  <w:suppressOverlap/>
                                  <w:jc w:val="center"/>
                                </w:pPr>
                              </w:p>
                            </w:tc>
                          </w:tr>
                        </w:tbl>
                        <w:p w14:paraId="5043CB0F" w14:textId="77777777" w:rsidR="0031727C" w:rsidRDefault="0031727C" w:rsidP="00237ADF"/>
                      </w:txbxContent>
                    </wps:txbx>
                    <wps:bodyPr rot="0" spcFirstLastPara="0" vertOverflow="overflow" horzOverflow="overflow" vert="horz" wrap="square" lIns="540000" tIns="0" rIns="91440" bIns="10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328709" id="_x0000_t202" coordsize="21600,21600" o:spt="202" path="m,l,21600r21600,l21600,xe">
              <v:stroke joinstyle="miter"/>
              <v:path gradientshapeok="t" o:connecttype="rect"/>
            </v:shapetype>
            <v:shape id="CoverCoBranded" o:spid="_x0000_s1028" type="#_x0000_t202" alt="Title: CoBranding Logos" style="position:absolute;margin-left:0;margin-top:0;width:371.3pt;height:87.85pt;z-index:25166540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" filled="f" stroked="f" strokeweight=".5pt">
              <v:textbox inset="15mm,0,,3mm">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1727C" w:rsidRPr="00AB780B" w14:paraId="23DE523C" w14:textId="77777777" w:rsidTr="00237ADF">
                      <w:trPr>
                        <w:trHeight w:hRule="exact" w:val="964"/>
                        <w:tblCellSpacing w:w="71" w:type="dxa"/>
                      </w:trPr>
                      <w:tc>
                        <w:tcPr>
                          <w:tcW w:w="1204" w:type="dxa"/>
                          <w:vAlign w:val="bottom"/>
                        </w:tcPr>
                        <w:p w14:paraId="52E56223" w14:textId="77777777" w:rsidR="0031727C" w:rsidRPr="00AB780B" w:rsidRDefault="0031727C" w:rsidP="00237ADF">
                          <w:pPr>
                            <w:suppressOverlap/>
                          </w:pPr>
                          <w:r>
                            <w:rPr>
                              <w:noProof/>
                            </w:rPr>
                            <w:drawing>
                              <wp:inline distT="0" distB="0" distL="0" distR="0" wp14:anchorId="3270CAE4" wp14:editId="2C24616C">
                                <wp:extent cx="496483" cy="51539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
                                          <a:extLst>
                                            <a:ext uri="{28A0092B-C50C-407E-A947-70E740481C1C}">
                                              <a14:useLocalDpi xmlns:a14="http://schemas.microsoft.com/office/drawing/2010/main" val="0"/>
                                            </a:ext>
                                          </a:extLst>
                                        </a:blip>
                                        <a:stretch>
                                          <a:fillRect/>
                                        </a:stretch>
                                      </pic:blipFill>
                                      <pic:spPr>
                                        <a:xfrm>
                                          <a:off x="0" y="0"/>
                                          <a:ext cx="496483" cy="515397"/>
                                        </a:xfrm>
                                        <a:prstGeom prst="rect">
                                          <a:avLst/>
                                        </a:prstGeom>
                                      </pic:spPr>
                                    </pic:pic>
                                  </a:graphicData>
                                </a:graphic>
                              </wp:inline>
                            </w:drawing>
                          </w:r>
                        </w:p>
                      </w:tc>
                      <w:tc>
                        <w:tcPr>
                          <w:tcW w:w="3756" w:type="dxa"/>
                          <w:vAlign w:val="bottom"/>
                        </w:tcPr>
                        <w:p w14:paraId="07547A01" w14:textId="77777777" w:rsidR="0031727C" w:rsidRPr="00AB780B" w:rsidRDefault="0031727C" w:rsidP="00237ADF">
                          <w:pPr>
                            <w:suppressOverlap/>
                            <w:jc w:val="center"/>
                          </w:pPr>
                        </w:p>
                      </w:tc>
                    </w:tr>
                  </w:tbl>
                  <w:p w14:paraId="5043CB0F" w14:textId="77777777" w:rsidR="0031727C" w:rsidRDefault="0031727C" w:rsidP="00237ADF"/>
                </w:txbxContent>
              </v:textbox>
              <w10:wrap anchorx="page" anchory="page"/>
              <w10:anchorlock/>
            </v:shape>
          </w:pict>
        </mc:Fallback>
      </mc:AlternateContent>
    </w:r>
    <w:r w:rsidR="00E962AA">
      <w:rPr>
        <w:noProof/>
      </w:rPr>
      <w:drawing>
        <wp:anchor distT="0" distB="0" distL="114300" distR="114300" simplePos="0" relativeHeight="251664384" behindDoc="1" locked="1" layoutInCell="1" allowOverlap="1" wp14:anchorId="2E7968C8" wp14:editId="02B58705">
          <wp:simplePos x="0" y="0"/>
          <wp:positionH relativeFrom="page">
            <wp:align>right</wp:align>
          </wp:positionH>
          <wp:positionV relativeFrom="page">
            <wp:align>bottom</wp:align>
          </wp:positionV>
          <wp:extent cx="2408753" cy="1085850"/>
          <wp:effectExtent l="0" t="0" r="0" b="0"/>
          <wp:wrapNone/>
          <wp:docPr id="21" name="LogoMono" hidden="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2">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62AA">
      <w:rPr>
        <w:noProof/>
        <w:sz w:val="18"/>
      </w:rPr>
      <mc:AlternateContent>
        <mc:Choice Requires="wps">
          <w:drawing>
            <wp:anchor distT="0" distB="0" distL="114300" distR="114300" simplePos="0" relativeHeight="251663360" behindDoc="0" locked="1" layoutInCell="1" allowOverlap="1" wp14:anchorId="144A6D6E" wp14:editId="0654DD92">
              <wp:simplePos x="0" y="0"/>
              <wp:positionH relativeFrom="page">
                <wp:align>left</wp:align>
              </wp:positionH>
              <wp:positionV relativeFrom="page">
                <wp:align>bottom</wp:align>
              </wp:positionV>
              <wp:extent cx="3848400" cy="720000"/>
              <wp:effectExtent l="0" t="0" r="0" b="0"/>
              <wp:wrapNone/>
              <wp:docPr id="1" name="WebAddress" hidden="1"/>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21BB91" w14:textId="77777777" w:rsidR="00E962AA" w:rsidRPr="009F69FA" w:rsidRDefault="00E962AA" w:rsidP="00213C82">
                          <w:pPr>
                            <w:pStyle w:val="xWeb"/>
                          </w:pPr>
                          <w:r w:rsidRPr="009F69FA">
                            <w:t>de</w:t>
                          </w:r>
                          <w:r>
                            <w:t>lwp</w:t>
                          </w:r>
                          <w:r w:rsidRPr="009F69FA">
                            <w:t>.vic.gov.au</w:t>
                          </w:r>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4A6D6E" id="WebAddress" o:spid="_x0000_s1029" type="#_x0000_t202" style="position:absolute;margin-left:0;margin-top:0;width:303pt;height:56.7pt;z-index:251663360;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" filled="f" stroked="f" strokeweight=".5pt">
              <v:textbox inset="15mm">
                <w:txbxContent>
                  <w:p w14:paraId="0121BB91" w14:textId="77777777" w:rsidR="00E962AA" w:rsidRPr="009F69FA" w:rsidRDefault="00E962AA" w:rsidP="00213C82">
                    <w:pPr>
                      <w:pStyle w:val="xWeb"/>
                    </w:pPr>
                    <w:r w:rsidRPr="009F69FA">
                      <w:t>de</w:t>
                    </w:r>
                    <w:r>
                      <w:t>lwp</w:t>
                    </w:r>
                    <w:r w:rsidRPr="009F69FA">
                      <w:t>.vic.gov.au</w:t>
                    </w:r>
                  </w:p>
                </w:txbxContent>
              </v:textbox>
              <w10:wrap anchorx="page" anchory="page"/>
              <w10:anchorlock/>
            </v:shape>
          </w:pict>
        </mc:Fallback>
      </mc:AlternateContent>
    </w:r>
    <w:r w:rsidR="00E962AA">
      <w:rPr>
        <w:noProof/>
        <w:sz w:val="18"/>
      </w:rPr>
      <w:drawing>
        <wp:anchor distT="0" distB="0" distL="114300" distR="114300" simplePos="0" relativeHeight="251661312" behindDoc="1" locked="1" layoutInCell="1" allowOverlap="1" wp14:anchorId="00C4DDE5" wp14:editId="1B8141FB">
          <wp:simplePos x="0" y="0"/>
          <wp:positionH relativeFrom="page">
            <wp:align>right</wp:align>
          </wp:positionH>
          <wp:positionV relativeFrom="page">
            <wp:align>bottom</wp:align>
          </wp:positionV>
          <wp:extent cx="2422800" cy="1083600"/>
          <wp:effectExtent l="0" t="0" r="0" b="0"/>
          <wp:wrapNone/>
          <wp:docPr id="22"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3">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3B517" w14:textId="77777777" w:rsidR="00C40BC3" w:rsidRPr="008F5280" w:rsidRDefault="00C40BC3" w:rsidP="008F5280">
      <w:pPr>
        <w:pStyle w:val="FootnoteSeparator"/>
      </w:pPr>
    </w:p>
    <w:p w14:paraId="757724B8" w14:textId="77777777" w:rsidR="00C40BC3" w:rsidRDefault="00C40BC3"/>
  </w:footnote>
  <w:footnote w:type="continuationSeparator" w:id="0">
    <w:p w14:paraId="09B7B4CE" w14:textId="77777777" w:rsidR="00C40BC3" w:rsidRDefault="00C40BC3" w:rsidP="008F5280">
      <w:pPr>
        <w:pStyle w:val="FootnoteSeparator"/>
      </w:pPr>
    </w:p>
    <w:p w14:paraId="679FED51" w14:textId="77777777" w:rsidR="00C40BC3" w:rsidRDefault="00C40BC3"/>
    <w:p w14:paraId="7D603C40" w14:textId="77777777" w:rsidR="00C40BC3" w:rsidRDefault="00C40BC3"/>
  </w:footnote>
  <w:footnote w:type="continuationNotice" w:id="1">
    <w:p w14:paraId="0CE5F2E9" w14:textId="77777777" w:rsidR="00C40BC3" w:rsidRDefault="00C40BC3" w:rsidP="00D55628"/>
    <w:p w14:paraId="6CA481AD" w14:textId="77777777" w:rsidR="00C40BC3" w:rsidRDefault="00C40BC3"/>
    <w:p w14:paraId="7E0FAA0D" w14:textId="77777777" w:rsidR="00C40BC3" w:rsidRDefault="00C40B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14:paraId="0E746958" w14:textId="77777777" w:rsidTr="00AC028D">
      <w:trPr>
        <w:trHeight w:hRule="exact" w:val="1418"/>
      </w:trPr>
      <w:tc>
        <w:tcPr>
          <w:tcW w:w="7761" w:type="dxa"/>
          <w:vAlign w:val="center"/>
        </w:tcPr>
        <w:p w14:paraId="4E3736C0" w14:textId="03A5AD84" w:rsidR="00254A01" w:rsidRPr="00975ED3" w:rsidRDefault="00C40BC3" w:rsidP="00AC028D">
          <w:pPr>
            <w:pStyle w:val="Header"/>
          </w:pPr>
          <w:r>
            <w:rPr>
              <w:noProof/>
            </w:rPr>
            <w:fldChar w:fldCharType="begin"/>
          </w:r>
          <w:r>
            <w:rPr>
              <w:noProof/>
            </w:rPr>
            <w:instrText xml:space="preserve"> STYLEREF  Title  \* MERGEFORMAT </w:instrText>
          </w:r>
          <w:r>
            <w:rPr>
              <w:noProof/>
            </w:rPr>
            <w:fldChar w:fldCharType="separate"/>
          </w:r>
          <w:r w:rsidR="003E5495">
            <w:rPr>
              <w:noProof/>
            </w:rPr>
            <w:t>Vicmap™ Product Development</w:t>
          </w:r>
          <w:r>
            <w:rPr>
              <w:noProof/>
            </w:rPr>
            <w:fldChar w:fldCharType="end"/>
          </w:r>
        </w:p>
      </w:tc>
    </w:tr>
  </w:tbl>
  <w:p w14:paraId="5016277B" w14:textId="77777777" w:rsidR="00254A01" w:rsidRDefault="00254A01" w:rsidP="00254A01">
    <w:pPr>
      <w:pStyle w:val="Header"/>
    </w:pPr>
    <w:r w:rsidRPr="00806AB6">
      <w:rPr>
        <w:noProof/>
      </w:rPr>
      <mc:AlternateContent>
        <mc:Choice Requires="wps">
          <w:drawing>
            <wp:anchor distT="0" distB="0" distL="114300" distR="114300" simplePos="0" relativeHeight="251657216" behindDoc="1" locked="0" layoutInCell="1" allowOverlap="1" wp14:anchorId="5B8A1413" wp14:editId="5B311576">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7976DB" id="TriangleRight" o:spid="_x0000_s1026" style="position:absolute;margin-left:56.7pt;margin-top:22.7pt;width:68.05pt;height:70.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5168" behindDoc="1" locked="0" layoutInCell="1" allowOverlap="1" wp14:anchorId="051133AD" wp14:editId="7FF82539">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05AB9E" id="TriangleLeft" o:spid="_x0000_s1026" style="position:absolute;margin-left:22.7pt;margin-top:22.7pt;width:68.05pt;height:70.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Ajem1CzAIAAMcGAAAOAAAAAAAAAAAAAAAAAC4CAABkcnMvZTJvRG9jLnht&#10;bFBLAQItABQABgAIAAAAIQDcEL5X3wAAAAkBAAAPAAAAAAAAAAAAAAAAACYFAABkcnMvZG93bnJl&#10;di54bWxQSwUGAAAAAAQABADzAAAAMgY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4144" behindDoc="1" locked="0" layoutInCell="1" allowOverlap="1" wp14:anchorId="6DB8F071" wp14:editId="6AED1F1A">
              <wp:simplePos x="0" y="0"/>
              <wp:positionH relativeFrom="page">
                <wp:posOffset>288290</wp:posOffset>
              </wp:positionH>
              <wp:positionV relativeFrom="page">
                <wp:posOffset>288290</wp:posOffset>
              </wp:positionV>
              <wp:extent cx="7020000" cy="900000"/>
              <wp:effectExtent l="0" t="0" r="9525"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B2E37E1" id="Rectangle" o:spid="_x0000_s1026" style="position:absolute;margin-left:22.7pt;margin-top:22.7pt;width:552.75pt;height:7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" fillcolor="#00b2a9 [3204]" stroked="f">
              <w10:wrap anchorx="page" anchory="page"/>
            </v:rect>
          </w:pict>
        </mc:Fallback>
      </mc:AlternateContent>
    </w:r>
  </w:p>
  <w:p w14:paraId="6BB9E253" w14:textId="77777777" w:rsidR="00E962AA" w:rsidRPr="00254A01" w:rsidRDefault="00E962AA" w:rsidP="00254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14:paraId="18E9E5AC" w14:textId="77777777" w:rsidTr="00AC028D">
      <w:trPr>
        <w:trHeight w:hRule="exact" w:val="1418"/>
      </w:trPr>
      <w:tc>
        <w:tcPr>
          <w:tcW w:w="7761" w:type="dxa"/>
          <w:vAlign w:val="center"/>
        </w:tcPr>
        <w:p w14:paraId="7024F687" w14:textId="6F874A1C" w:rsidR="00254A01" w:rsidRPr="00975ED3" w:rsidRDefault="00C40BC3" w:rsidP="00AC028D">
          <w:pPr>
            <w:pStyle w:val="Header"/>
          </w:pPr>
          <w:r>
            <w:rPr>
              <w:noProof/>
            </w:rPr>
            <w:fldChar w:fldCharType="begin"/>
          </w:r>
          <w:r>
            <w:rPr>
              <w:noProof/>
            </w:rPr>
            <w:instrText xml:space="preserve"> STYLEREF  Title  \* MERGEFORMAT </w:instrText>
          </w:r>
          <w:r>
            <w:rPr>
              <w:noProof/>
            </w:rPr>
            <w:fldChar w:fldCharType="separate"/>
          </w:r>
          <w:r w:rsidR="003E5495">
            <w:rPr>
              <w:noProof/>
            </w:rPr>
            <w:t>Vicmap™ Product Development</w:t>
          </w:r>
          <w:r>
            <w:rPr>
              <w:noProof/>
            </w:rPr>
            <w:fldChar w:fldCharType="end"/>
          </w:r>
        </w:p>
      </w:tc>
    </w:tr>
  </w:tbl>
  <w:p w14:paraId="71FB2F7A" w14:textId="77777777" w:rsidR="00254A01" w:rsidRDefault="00254A01" w:rsidP="00254A01">
    <w:pPr>
      <w:pStyle w:val="Header"/>
    </w:pPr>
    <w:r w:rsidRPr="00806AB6">
      <w:rPr>
        <w:noProof/>
      </w:rPr>
      <mc:AlternateContent>
        <mc:Choice Requires="wps">
          <w:drawing>
            <wp:anchor distT="0" distB="0" distL="114300" distR="114300" simplePos="0" relativeHeight="251662336" behindDoc="1" locked="0" layoutInCell="1" allowOverlap="1" wp14:anchorId="58D82B39" wp14:editId="77FF1095">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9EB925" id="TriangleRight" o:spid="_x0000_s1026" style="position:absolute;margin-left:56.7pt;margin-top:22.7pt;width:68.05pt;height:7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0288" behindDoc="1" locked="0" layoutInCell="1" allowOverlap="1" wp14:anchorId="0F2C0D08" wp14:editId="27FCAAC6">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04AC82" id="TriangleLeft" o:spid="_x0000_s1026" style="position:absolute;margin-left:22.7pt;margin-top:22.7pt;width:68.05pt;height:70.8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BDYkKTzAIAAMcGAAAOAAAAAAAAAAAAAAAAAC4CAABkcnMvZTJvRG9jLnht&#10;bFBLAQItABQABgAIAAAAIQDcEL5X3wAAAAkBAAAPAAAAAAAAAAAAAAAAACYFAABkcnMvZG93bnJl&#10;di54bWxQSwUGAAAAAAQABADzAAAAMgY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8240" behindDoc="1" locked="0" layoutInCell="1" allowOverlap="1" wp14:anchorId="2330309E" wp14:editId="0AC5EA34">
              <wp:simplePos x="0" y="0"/>
              <wp:positionH relativeFrom="page">
                <wp:posOffset>288290</wp:posOffset>
              </wp:positionH>
              <wp:positionV relativeFrom="page">
                <wp:posOffset>288290</wp:posOffset>
              </wp:positionV>
              <wp:extent cx="7020000" cy="900000"/>
              <wp:effectExtent l="0" t="0" r="9525"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16D1B5A" id="Rectangle" o:spid="_x0000_s1026" style="position:absolute;margin-left:22.7pt;margin-top:22.7pt;width:552.75pt;height:70.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" fillcolor="#00b2a9 [3204]" stroked="f">
              <w10:wrap anchorx="page" anchory="page"/>
            </v:rect>
          </w:pict>
        </mc:Fallback>
      </mc:AlternateContent>
    </w:r>
  </w:p>
  <w:p w14:paraId="6B62F1B3" w14:textId="77777777" w:rsidR="00254A01" w:rsidRDefault="00254A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8D82" w14:textId="77777777" w:rsidR="00E962AA" w:rsidRPr="00E97294" w:rsidRDefault="00E962AA" w:rsidP="00E97294">
    <w:pPr>
      <w:pStyle w:val="Header"/>
    </w:pPr>
    <w:r w:rsidRPr="00806AB6">
      <w:rPr>
        <w:noProof/>
      </w:rPr>
      <mc:AlternateContent>
        <mc:Choice Requires="wps">
          <w:drawing>
            <wp:anchor distT="0" distB="0" distL="114300" distR="114300" simplePos="0" relativeHeight="251656192" behindDoc="1" locked="0" layoutInCell="1" allowOverlap="1" wp14:anchorId="1D6840A6" wp14:editId="4384D521">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D00EEF" id="TriangleRight" o:spid="_x0000_s1026" style="position:absolute;margin-left:56.7pt;margin-top:22.7pt;width:68.05pt;height:70.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9264" behindDoc="1" locked="0" layoutInCell="1" allowOverlap="1" wp14:anchorId="59F12F00" wp14:editId="14A4EEF1">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774786" id="TriangleBottom" o:spid="_x0000_s1026" style="position:absolute;margin-left:56.7pt;margin-top:93.55pt;width:68.05pt;height:70.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" path="m,l669,1415,1339,,,xe" fillcolor="#e1a9ac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53120" behindDoc="1" locked="0" layoutInCell="1" allowOverlap="1" wp14:anchorId="166F4229" wp14:editId="4549D19F">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983B0F" id="TriangleLeft" o:spid="_x0000_s1026" style="position:absolute;margin-left:22.7pt;margin-top:22.7pt;width:68.05pt;height:70.8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h+QzAIAAMc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3Fvwn33F/tdhasdPaCa250O00x/REU2vympMEkTan9tWFGUCK/Koyq62QygRgXFpPp5QgL&#10;M8yshhmmOKhS6igOog/vXDuuN7Up1wV2SkKTlP6E8ZKXfgyE+tqqugWmZbCmm+x+HA/XAXX4/1n8&#10;AQ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D72h+QzAIAAMcGAAAOAAAAAAAAAAAAAAAAAC4CAABkcnMvZTJvRG9jLnht&#10;bFBLAQItABQABgAIAAAAIQDcEL5X3wAAAAkBAAAPAAAAAAAAAAAAAAAAACYFAABkcnMvZG93bnJl&#10;di54bWxQSwUGAAAAAAQABADzAAAAMgY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2096" behindDoc="1" locked="0" layoutInCell="1" allowOverlap="1" wp14:anchorId="3BFB997A" wp14:editId="3E3BB98F">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F7E3A66" id="Rectangle" o:spid="_x0000_s1026" style="position:absolute;margin-left:22.7pt;margin-top:22.7pt;width:552.75pt;height:70.8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124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4C6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5E67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9247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7A2F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F819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80F4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7E9A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0A89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BAA9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1" w15:restartNumberingAfterBreak="0">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B3272F"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13"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4"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5"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6" w15:restartNumberingAfterBreak="0">
    <w:nsid w:val="24463B4B"/>
    <w:multiLevelType w:val="hybridMultilevel"/>
    <w:tmpl w:val="B88A04B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77C6918"/>
    <w:multiLevelType w:val="hybridMultilevel"/>
    <w:tmpl w:val="0D2CBF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0"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545EC4"/>
    <w:multiLevelType w:val="multilevel"/>
    <w:tmpl w:val="17546516"/>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4"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5"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6" w15:restartNumberingAfterBreak="0">
    <w:nsid w:val="53650E12"/>
    <w:multiLevelType w:val="hybridMultilevel"/>
    <w:tmpl w:val="47944B7A"/>
    <w:lvl w:ilvl="0" w:tplc="10222A8A">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8"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9" w15:restartNumberingAfterBreak="0">
    <w:nsid w:val="67962A4D"/>
    <w:multiLevelType w:val="multilevel"/>
    <w:tmpl w:val="D58626A6"/>
    <w:lvl w:ilvl="0">
      <w:start w:val="1"/>
      <w:numFmt w:val="bullet"/>
      <w:lvlText w:val="•"/>
      <w:lvlJc w:val="left"/>
      <w:pPr>
        <w:tabs>
          <w:tab w:val="num" w:pos="567"/>
        </w:tabs>
        <w:ind w:left="312" w:hanging="170"/>
      </w:pPr>
      <w:rPr>
        <w:rFonts w:ascii="Calibri" w:hAnsi="Calibri" w:hint="default"/>
        <w:color w:val="auto"/>
        <w:sz w:val="20"/>
      </w:rPr>
    </w:lvl>
    <w:lvl w:ilvl="1">
      <w:start w:val="1"/>
      <w:numFmt w:val="bullet"/>
      <w:lvlText w:val="–"/>
      <w:lvlJc w:val="left"/>
      <w:pPr>
        <w:tabs>
          <w:tab w:val="num" w:pos="851"/>
        </w:tabs>
        <w:ind w:left="482" w:hanging="170"/>
      </w:pPr>
      <w:rPr>
        <w:rFonts w:ascii="Calibri" w:hAnsi="Calibri" w:cs="Times New Roman" w:hint="default"/>
        <w:b w:val="0"/>
        <w:i w:val="0"/>
        <w:color w:val="auto"/>
        <w:position w:val="2"/>
        <w:sz w:val="20"/>
      </w:rPr>
    </w:lvl>
    <w:lvl w:ilvl="2">
      <w:start w:val="1"/>
      <w:numFmt w:val="bullet"/>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0"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1"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B3272F"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32" w15:restartNumberingAfterBreak="0">
    <w:nsid w:val="727F4964"/>
    <w:multiLevelType w:val="multilevel"/>
    <w:tmpl w:val="B0509158"/>
    <w:lvl w:ilvl="0">
      <w:start w:val="1"/>
      <w:numFmt w:val="decimal"/>
      <w:lvlText w:val="%1."/>
      <w:lvlJc w:val="left"/>
      <w:pPr>
        <w:tabs>
          <w:tab w:val="num" w:pos="340"/>
        </w:tabs>
        <w:ind w:left="340" w:hanging="340"/>
      </w:pPr>
      <w:rPr>
        <w:rFonts w:hint="default"/>
        <w:color w:val="363534" w:themeColor="text1"/>
        <w:spacing w:val="0"/>
        <w:sz w:val="22"/>
      </w:rPr>
    </w:lvl>
    <w:lvl w:ilvl="1">
      <w:start w:val="1"/>
      <w:numFmt w:val="lowerLetter"/>
      <w:lvlText w:val="%2."/>
      <w:lvlJc w:val="left"/>
      <w:pPr>
        <w:tabs>
          <w:tab w:val="num" w:pos="680"/>
        </w:tabs>
        <w:ind w:left="680" w:hanging="340"/>
      </w:pPr>
      <w:rPr>
        <w:rFonts w:hint="default"/>
        <w:color w:val="363534" w:themeColor="text1"/>
        <w:spacing w:val="0"/>
        <w:sz w:val="22"/>
      </w:rPr>
    </w:lvl>
    <w:lvl w:ilvl="2">
      <w:start w:val="1"/>
      <w:numFmt w:val="lowerRoman"/>
      <w:lvlText w:val="%3."/>
      <w:lvlJc w:val="left"/>
      <w:pPr>
        <w:tabs>
          <w:tab w:val="num" w:pos="1049"/>
        </w:tabs>
        <w:ind w:left="1049" w:hanging="369"/>
      </w:pPr>
      <w:rPr>
        <w:rFonts w:hint="default"/>
        <w:color w:val="363534" w:themeColor="text1"/>
        <w:spacing w:val="0"/>
        <w:position w:val="0"/>
        <w:sz w:val="22"/>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3" w15:restartNumberingAfterBreak="0">
    <w:nsid w:val="73F12C63"/>
    <w:multiLevelType w:val="hybridMultilevel"/>
    <w:tmpl w:val="C1FEAE22"/>
    <w:lvl w:ilvl="0" w:tplc="07362070">
      <w:start w:val="1"/>
      <w:numFmt w:val="bullet"/>
      <w:lvlText w:val="•"/>
      <w:lvlJc w:val="left"/>
      <w:pPr>
        <w:ind w:left="587" w:hanging="360"/>
      </w:pPr>
      <w:rPr>
        <w:rFonts w:ascii="Arial" w:hAnsi="Arial" w:hint="default"/>
        <w:color w:val="FFFFFF"/>
        <w:sz w:val="22"/>
        <w:szCs w:val="18"/>
      </w:rPr>
    </w:lvl>
    <w:lvl w:ilvl="1" w:tplc="0C090003" w:tentative="1">
      <w:start w:val="1"/>
      <w:numFmt w:val="bullet"/>
      <w:lvlText w:val="o"/>
      <w:lvlJc w:val="left"/>
      <w:pPr>
        <w:ind w:left="1667" w:hanging="360"/>
      </w:pPr>
      <w:rPr>
        <w:rFonts w:ascii="Courier New" w:hAnsi="Courier New" w:cs="Courier New" w:hint="default"/>
      </w:rPr>
    </w:lvl>
    <w:lvl w:ilvl="2" w:tplc="0C090005" w:tentative="1">
      <w:start w:val="1"/>
      <w:numFmt w:val="bullet"/>
      <w:lvlText w:val=""/>
      <w:lvlJc w:val="left"/>
      <w:pPr>
        <w:ind w:left="2387" w:hanging="360"/>
      </w:pPr>
      <w:rPr>
        <w:rFonts w:ascii="Wingdings" w:hAnsi="Wingdings" w:hint="default"/>
      </w:rPr>
    </w:lvl>
    <w:lvl w:ilvl="3" w:tplc="0C090001" w:tentative="1">
      <w:start w:val="1"/>
      <w:numFmt w:val="bullet"/>
      <w:lvlText w:val=""/>
      <w:lvlJc w:val="left"/>
      <w:pPr>
        <w:ind w:left="3107" w:hanging="360"/>
      </w:pPr>
      <w:rPr>
        <w:rFonts w:ascii="Symbol" w:hAnsi="Symbol" w:hint="default"/>
      </w:rPr>
    </w:lvl>
    <w:lvl w:ilvl="4" w:tplc="0C090003" w:tentative="1">
      <w:start w:val="1"/>
      <w:numFmt w:val="bullet"/>
      <w:lvlText w:val="o"/>
      <w:lvlJc w:val="left"/>
      <w:pPr>
        <w:ind w:left="3827" w:hanging="360"/>
      </w:pPr>
      <w:rPr>
        <w:rFonts w:ascii="Courier New" w:hAnsi="Courier New" w:cs="Courier New" w:hint="default"/>
      </w:rPr>
    </w:lvl>
    <w:lvl w:ilvl="5" w:tplc="0C090005" w:tentative="1">
      <w:start w:val="1"/>
      <w:numFmt w:val="bullet"/>
      <w:lvlText w:val=""/>
      <w:lvlJc w:val="left"/>
      <w:pPr>
        <w:ind w:left="4547" w:hanging="360"/>
      </w:pPr>
      <w:rPr>
        <w:rFonts w:ascii="Wingdings" w:hAnsi="Wingdings" w:hint="default"/>
      </w:rPr>
    </w:lvl>
    <w:lvl w:ilvl="6" w:tplc="0C090001" w:tentative="1">
      <w:start w:val="1"/>
      <w:numFmt w:val="bullet"/>
      <w:lvlText w:val=""/>
      <w:lvlJc w:val="left"/>
      <w:pPr>
        <w:ind w:left="5267" w:hanging="360"/>
      </w:pPr>
      <w:rPr>
        <w:rFonts w:ascii="Symbol" w:hAnsi="Symbol" w:hint="default"/>
      </w:rPr>
    </w:lvl>
    <w:lvl w:ilvl="7" w:tplc="0C090003" w:tentative="1">
      <w:start w:val="1"/>
      <w:numFmt w:val="bullet"/>
      <w:lvlText w:val="o"/>
      <w:lvlJc w:val="left"/>
      <w:pPr>
        <w:ind w:left="5987" w:hanging="360"/>
      </w:pPr>
      <w:rPr>
        <w:rFonts w:ascii="Courier New" w:hAnsi="Courier New" w:cs="Courier New" w:hint="default"/>
      </w:rPr>
    </w:lvl>
    <w:lvl w:ilvl="8" w:tplc="0C090005" w:tentative="1">
      <w:start w:val="1"/>
      <w:numFmt w:val="bullet"/>
      <w:lvlText w:val=""/>
      <w:lvlJc w:val="left"/>
      <w:pPr>
        <w:ind w:left="6707" w:hanging="360"/>
      </w:pPr>
      <w:rPr>
        <w:rFonts w:ascii="Wingdings" w:hAnsi="Wingdings" w:hint="default"/>
      </w:rPr>
    </w:lvl>
  </w:abstractNum>
  <w:abstractNum w:abstractNumId="34"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21"/>
  </w:num>
  <w:num w:numId="2">
    <w:abstractNumId w:val="30"/>
  </w:num>
  <w:num w:numId="3">
    <w:abstractNumId w:val="27"/>
  </w:num>
  <w:num w:numId="4">
    <w:abstractNumId w:val="34"/>
  </w:num>
  <w:num w:numId="5">
    <w:abstractNumId w:val="18"/>
  </w:num>
  <w:num w:numId="6">
    <w:abstractNumId w:val="13"/>
  </w:num>
  <w:num w:numId="7">
    <w:abstractNumId w:val="12"/>
  </w:num>
  <w:num w:numId="8">
    <w:abstractNumId w:val="10"/>
  </w:num>
  <w:num w:numId="9">
    <w:abstractNumId w:val="31"/>
  </w:num>
  <w:num w:numId="10">
    <w:abstractNumId w:val="14"/>
  </w:num>
  <w:num w:numId="11">
    <w:abstractNumId w:val="19"/>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6"/>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33"/>
    <w:lvlOverride w:ilvl="0">
      <w:startOverride w:val="1"/>
    </w:lvlOverride>
  </w:num>
  <w:num w:numId="29">
    <w:abstractNumId w:val="22"/>
  </w:num>
  <w:num w:numId="30">
    <w:abstractNumId w:val="32"/>
  </w:num>
  <w:num w:numId="31">
    <w:abstractNumId w:val="8"/>
  </w:num>
  <w:num w:numId="32">
    <w:abstractNumId w:val="29"/>
  </w:num>
  <w:num w:numId="33">
    <w:abstractNumId w:val="23"/>
  </w:num>
  <w:num w:numId="34">
    <w:abstractNumId w:val="9"/>
  </w:num>
  <w:num w:numId="35">
    <w:abstractNumId w:val="7"/>
  </w:num>
  <w:num w:numId="36">
    <w:abstractNumId w:val="6"/>
  </w:num>
  <w:num w:numId="37">
    <w:abstractNumId w:val="5"/>
  </w:num>
  <w:num w:numId="38">
    <w:abstractNumId w:val="4"/>
  </w:num>
  <w:num w:numId="39">
    <w:abstractNumId w:val="1"/>
  </w:num>
  <w:num w:numId="40">
    <w:abstractNumId w:val="0"/>
  </w:num>
  <w:num w:numId="41">
    <w:abstractNumId w:val="3"/>
  </w:num>
  <w:num w:numId="42">
    <w:abstractNumId w:val="2"/>
  </w:num>
  <w:num w:numId="43">
    <w:abstractNumId w:val="11"/>
  </w:num>
  <w:num w:numId="44">
    <w:abstractNumId w:val="16"/>
  </w:num>
  <w:num w:numId="45">
    <w:abstractNumId w:val="12"/>
  </w:num>
  <w:num w:numId="46">
    <w:abstractNumId w:val="12"/>
  </w:num>
  <w:num w:numId="47">
    <w:abstractNumId w:val="12"/>
  </w:num>
  <w:num w:numId="48">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6145"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4Landscape" w:val="False"/>
    <w:docVar w:name="A4Portrait" w:val="True"/>
    <w:docVar w:name="AppendixName" w:val="Appendix"/>
    <w:docVar w:name="CoBrandNumber" w:val="0"/>
    <w:docVar w:name="CoverCoBranded" w:val="Tru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LocalInfrastructure"/>
    <w:docVar w:name="TOC" w:val="True"/>
    <w:docVar w:name="TOCNew" w:val="True"/>
    <w:docVar w:name="Version" w:val="1"/>
    <w:docVar w:name="WebAddress" w:val="False"/>
  </w:docVars>
  <w:rsids>
    <w:rsidRoot w:val="0031727C"/>
    <w:rsid w:val="0000017F"/>
    <w:rsid w:val="00000279"/>
    <w:rsid w:val="000004BD"/>
    <w:rsid w:val="00000B7A"/>
    <w:rsid w:val="00000C89"/>
    <w:rsid w:val="00000FEB"/>
    <w:rsid w:val="000012BE"/>
    <w:rsid w:val="00001BD3"/>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525"/>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864"/>
    <w:rsid w:val="000468C7"/>
    <w:rsid w:val="00046EE3"/>
    <w:rsid w:val="000473A1"/>
    <w:rsid w:val="0004746E"/>
    <w:rsid w:val="0004761D"/>
    <w:rsid w:val="00047C72"/>
    <w:rsid w:val="00047CE9"/>
    <w:rsid w:val="000501F1"/>
    <w:rsid w:val="00050257"/>
    <w:rsid w:val="00050487"/>
    <w:rsid w:val="000504A5"/>
    <w:rsid w:val="000507C3"/>
    <w:rsid w:val="00052234"/>
    <w:rsid w:val="00052630"/>
    <w:rsid w:val="00052825"/>
    <w:rsid w:val="00052C61"/>
    <w:rsid w:val="00053244"/>
    <w:rsid w:val="000534E2"/>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3CA"/>
    <w:rsid w:val="000626EE"/>
    <w:rsid w:val="00062985"/>
    <w:rsid w:val="00063E71"/>
    <w:rsid w:val="000640A9"/>
    <w:rsid w:val="0006422E"/>
    <w:rsid w:val="00064489"/>
    <w:rsid w:val="00065584"/>
    <w:rsid w:val="000655FD"/>
    <w:rsid w:val="00065A52"/>
    <w:rsid w:val="00065B63"/>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582"/>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2DE3"/>
    <w:rsid w:val="000C33EB"/>
    <w:rsid w:val="000C3B79"/>
    <w:rsid w:val="000C3C38"/>
    <w:rsid w:val="000C3F67"/>
    <w:rsid w:val="000C41E0"/>
    <w:rsid w:val="000C41F9"/>
    <w:rsid w:val="000C4231"/>
    <w:rsid w:val="000C436A"/>
    <w:rsid w:val="000C47AE"/>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3C5"/>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113"/>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4C1"/>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01"/>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C6D"/>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BC"/>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27C"/>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216"/>
    <w:rsid w:val="00354841"/>
    <w:rsid w:val="00354EFD"/>
    <w:rsid w:val="00354F38"/>
    <w:rsid w:val="00354F4F"/>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6F72"/>
    <w:rsid w:val="003973A1"/>
    <w:rsid w:val="00397703"/>
    <w:rsid w:val="0039796C"/>
    <w:rsid w:val="00397E67"/>
    <w:rsid w:val="00397F0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022"/>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BED"/>
    <w:rsid w:val="003C16C4"/>
    <w:rsid w:val="003C18AD"/>
    <w:rsid w:val="003C1EA3"/>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6CEE"/>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495"/>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3984"/>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47DC3"/>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0CD"/>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778"/>
    <w:rsid w:val="0047291F"/>
    <w:rsid w:val="00472D29"/>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61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611"/>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18BE"/>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6D1"/>
    <w:rsid w:val="004D68F5"/>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5B6D"/>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3DDC"/>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0C1A"/>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662"/>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57A63"/>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0C1D"/>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6AFC"/>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0B1C"/>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0DA"/>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25C"/>
    <w:rsid w:val="00622B92"/>
    <w:rsid w:val="00622CC0"/>
    <w:rsid w:val="00622E33"/>
    <w:rsid w:val="00622FC5"/>
    <w:rsid w:val="0062371C"/>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502"/>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153"/>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4A3A"/>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1F6"/>
    <w:rsid w:val="007112FA"/>
    <w:rsid w:val="007114A6"/>
    <w:rsid w:val="0071172A"/>
    <w:rsid w:val="0071198A"/>
    <w:rsid w:val="00711F73"/>
    <w:rsid w:val="007120C9"/>
    <w:rsid w:val="0071253A"/>
    <w:rsid w:val="0071329F"/>
    <w:rsid w:val="00713B45"/>
    <w:rsid w:val="00714FD3"/>
    <w:rsid w:val="0071530E"/>
    <w:rsid w:val="00715952"/>
    <w:rsid w:val="00715EE8"/>
    <w:rsid w:val="00716791"/>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0640"/>
    <w:rsid w:val="007312FD"/>
    <w:rsid w:val="00731798"/>
    <w:rsid w:val="007322F9"/>
    <w:rsid w:val="00732B3E"/>
    <w:rsid w:val="00732B4D"/>
    <w:rsid w:val="0073302E"/>
    <w:rsid w:val="007334AC"/>
    <w:rsid w:val="00733737"/>
    <w:rsid w:val="00733881"/>
    <w:rsid w:val="00733AA2"/>
    <w:rsid w:val="00733BAD"/>
    <w:rsid w:val="00733CAD"/>
    <w:rsid w:val="00733DB9"/>
    <w:rsid w:val="00733DE8"/>
    <w:rsid w:val="00733FAF"/>
    <w:rsid w:val="00734617"/>
    <w:rsid w:val="007346AC"/>
    <w:rsid w:val="007347E0"/>
    <w:rsid w:val="00734B53"/>
    <w:rsid w:val="00734FEE"/>
    <w:rsid w:val="007354D4"/>
    <w:rsid w:val="00735711"/>
    <w:rsid w:val="007359DA"/>
    <w:rsid w:val="00735B6D"/>
    <w:rsid w:val="00735C7A"/>
    <w:rsid w:val="00735CBD"/>
    <w:rsid w:val="007362BC"/>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85B"/>
    <w:rsid w:val="007809CB"/>
    <w:rsid w:val="00780E0F"/>
    <w:rsid w:val="007812DE"/>
    <w:rsid w:val="00781566"/>
    <w:rsid w:val="00781795"/>
    <w:rsid w:val="0078185C"/>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48B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8BD"/>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2C"/>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B1F"/>
    <w:rsid w:val="007C6EB3"/>
    <w:rsid w:val="007C6ECA"/>
    <w:rsid w:val="007C7BDE"/>
    <w:rsid w:val="007C7E1E"/>
    <w:rsid w:val="007D00DF"/>
    <w:rsid w:val="007D02A3"/>
    <w:rsid w:val="007D0435"/>
    <w:rsid w:val="007D0603"/>
    <w:rsid w:val="007D082B"/>
    <w:rsid w:val="007D0C23"/>
    <w:rsid w:val="007D1854"/>
    <w:rsid w:val="007D1C4B"/>
    <w:rsid w:val="007D1D38"/>
    <w:rsid w:val="007D1D3B"/>
    <w:rsid w:val="007D2187"/>
    <w:rsid w:val="007D229D"/>
    <w:rsid w:val="007D25BC"/>
    <w:rsid w:val="007D29CE"/>
    <w:rsid w:val="007D2F8D"/>
    <w:rsid w:val="007D3BCA"/>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001"/>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6E"/>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95E"/>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830"/>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9AC"/>
    <w:rsid w:val="00875CD3"/>
    <w:rsid w:val="00876BC7"/>
    <w:rsid w:val="00876EAC"/>
    <w:rsid w:val="00877975"/>
    <w:rsid w:val="00880672"/>
    <w:rsid w:val="00880758"/>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4C0"/>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48B8"/>
    <w:rsid w:val="00895015"/>
    <w:rsid w:val="0089550A"/>
    <w:rsid w:val="00895DD3"/>
    <w:rsid w:val="00896414"/>
    <w:rsid w:val="00896B62"/>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D7FB3"/>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5BC6"/>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031"/>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22B"/>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61B"/>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B89"/>
    <w:rsid w:val="00977318"/>
    <w:rsid w:val="0097757C"/>
    <w:rsid w:val="0098053B"/>
    <w:rsid w:val="009807C6"/>
    <w:rsid w:val="00980ACA"/>
    <w:rsid w:val="00980F14"/>
    <w:rsid w:val="0098125C"/>
    <w:rsid w:val="0098146B"/>
    <w:rsid w:val="00981877"/>
    <w:rsid w:val="009828BD"/>
    <w:rsid w:val="00982999"/>
    <w:rsid w:val="009829FD"/>
    <w:rsid w:val="00982A6F"/>
    <w:rsid w:val="00982D58"/>
    <w:rsid w:val="00982F90"/>
    <w:rsid w:val="009837D2"/>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B6D"/>
    <w:rsid w:val="00990DDE"/>
    <w:rsid w:val="00991123"/>
    <w:rsid w:val="0099117B"/>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4F39"/>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003"/>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CC4"/>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DC0"/>
    <w:rsid w:val="00A05F57"/>
    <w:rsid w:val="00A06A21"/>
    <w:rsid w:val="00A06AB1"/>
    <w:rsid w:val="00A07034"/>
    <w:rsid w:val="00A07207"/>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1D21"/>
    <w:rsid w:val="00AE2C29"/>
    <w:rsid w:val="00AE2FBA"/>
    <w:rsid w:val="00AE3242"/>
    <w:rsid w:val="00AE3298"/>
    <w:rsid w:val="00AE36B4"/>
    <w:rsid w:val="00AE382A"/>
    <w:rsid w:val="00AE38F7"/>
    <w:rsid w:val="00AE3CF0"/>
    <w:rsid w:val="00AE4098"/>
    <w:rsid w:val="00AE4226"/>
    <w:rsid w:val="00AE4CD3"/>
    <w:rsid w:val="00AE4F2B"/>
    <w:rsid w:val="00AE53B1"/>
    <w:rsid w:val="00AE57C0"/>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170"/>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4DB0"/>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87FEF"/>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C7F04"/>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7A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11A"/>
    <w:rsid w:val="00C162AA"/>
    <w:rsid w:val="00C162BC"/>
    <w:rsid w:val="00C16533"/>
    <w:rsid w:val="00C165B7"/>
    <w:rsid w:val="00C1677A"/>
    <w:rsid w:val="00C167F8"/>
    <w:rsid w:val="00C170C0"/>
    <w:rsid w:val="00C17627"/>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C3"/>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77"/>
    <w:rsid w:val="00C455E7"/>
    <w:rsid w:val="00C4577D"/>
    <w:rsid w:val="00C45EDF"/>
    <w:rsid w:val="00C46590"/>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CF5"/>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BC2"/>
    <w:rsid w:val="00CD2E4B"/>
    <w:rsid w:val="00CD3CE5"/>
    <w:rsid w:val="00CD3CEB"/>
    <w:rsid w:val="00CD420A"/>
    <w:rsid w:val="00CD42BB"/>
    <w:rsid w:val="00CD42D7"/>
    <w:rsid w:val="00CD44F1"/>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494"/>
    <w:rsid w:val="00D20BB8"/>
    <w:rsid w:val="00D214E7"/>
    <w:rsid w:val="00D21CA0"/>
    <w:rsid w:val="00D21CD3"/>
    <w:rsid w:val="00D21E8A"/>
    <w:rsid w:val="00D2221E"/>
    <w:rsid w:val="00D2267C"/>
    <w:rsid w:val="00D226A7"/>
    <w:rsid w:val="00D22895"/>
    <w:rsid w:val="00D23005"/>
    <w:rsid w:val="00D2333E"/>
    <w:rsid w:val="00D23D0E"/>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69D5"/>
    <w:rsid w:val="00D472AF"/>
    <w:rsid w:val="00D4761C"/>
    <w:rsid w:val="00D47C8E"/>
    <w:rsid w:val="00D47FF7"/>
    <w:rsid w:val="00D500BD"/>
    <w:rsid w:val="00D503C0"/>
    <w:rsid w:val="00D50917"/>
    <w:rsid w:val="00D51001"/>
    <w:rsid w:val="00D5101B"/>
    <w:rsid w:val="00D519BB"/>
    <w:rsid w:val="00D51DD0"/>
    <w:rsid w:val="00D5273C"/>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1C"/>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9DF"/>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01"/>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09"/>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126"/>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786"/>
    <w:rsid w:val="00DF07EB"/>
    <w:rsid w:val="00DF0B12"/>
    <w:rsid w:val="00DF0BEF"/>
    <w:rsid w:val="00DF0C0A"/>
    <w:rsid w:val="00DF11CA"/>
    <w:rsid w:val="00DF1784"/>
    <w:rsid w:val="00DF2132"/>
    <w:rsid w:val="00DF2161"/>
    <w:rsid w:val="00DF21D2"/>
    <w:rsid w:val="00DF2488"/>
    <w:rsid w:val="00DF254F"/>
    <w:rsid w:val="00DF26F1"/>
    <w:rsid w:val="00DF27D5"/>
    <w:rsid w:val="00DF28FE"/>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2AA"/>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107"/>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CC"/>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1C1"/>
    <w:rsid w:val="00EC729A"/>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2EFB"/>
    <w:rsid w:val="00ED34F6"/>
    <w:rsid w:val="00ED35C0"/>
    <w:rsid w:val="00ED3911"/>
    <w:rsid w:val="00ED3DA0"/>
    <w:rsid w:val="00ED42F0"/>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2531"/>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008"/>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4FE"/>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A49"/>
    <w:rsid w:val="00F42A7A"/>
    <w:rsid w:val="00F42EFD"/>
    <w:rsid w:val="00F43039"/>
    <w:rsid w:val="00F4311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A03"/>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55"/>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5E33"/>
    <w:rsid w:val="00F97540"/>
    <w:rsid w:val="00F9777B"/>
    <w:rsid w:val="00F979B0"/>
    <w:rsid w:val="00F97FB0"/>
    <w:rsid w:val="00FA0BCC"/>
    <w:rsid w:val="00FA0FB6"/>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A25"/>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3A0"/>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263"/>
    <w:rsid w:val="00FF6A50"/>
    <w:rsid w:val="00FF6D0F"/>
    <w:rsid w:val="00FF74EF"/>
    <w:rsid w:val="00FF75FD"/>
    <w:rsid w:val="00FF786F"/>
    <w:rsid w:val="1264A6BE"/>
    <w:rsid w:val="367E962C"/>
    <w:rsid w:val="527DF478"/>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stroke="f">
      <v:stroke on="f"/>
      <o:colormru v:ext="edit" colors="white"/>
    </o:shapedefaults>
    <o:shapelayout v:ext="edit">
      <o:idmap v:ext="edit" data="1"/>
    </o:shapelayout>
  </w:shapeDefaults>
  <w:decimalSymbol w:val="."/>
  <w:listSeparator w:val=","/>
  <w14:docId w14:val="6E309498"/>
  <w15:docId w15:val="{9569CD95-0CAB-4F10-9659-3292A007F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D7A25"/>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B3272F" w:themeColor="text2"/>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B3272F" w:themeColor="text2"/>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B3272F"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B3272F"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B3272F"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B3272F" w:themeColor="text2"/>
        <w:bottom w:val="single" w:sz="8" w:space="0" w:color="B3272F" w:themeColor="text2"/>
        <w:insideH w:val="single" w:sz="8" w:space="0" w:color="B3272F"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B3272F" w:themeFill="text2"/>
      </w:tcPr>
    </w:tblStylePr>
    <w:tblStylePr w:type="lastRow">
      <w:rPr>
        <w:b w:val="0"/>
      </w:rPr>
    </w:tblStylePr>
    <w:tblStylePr w:type="lastCol">
      <w:pPr>
        <w:jc w:val="left"/>
      </w:pPr>
    </w:tblStylePr>
    <w:tblStylePr w:type="band1Vert">
      <w:tblPr/>
      <w:tcPr>
        <w:shd w:val="clear" w:color="auto" w:fill="F7E9EA"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B3272F"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B3272F" w:themeColor="text2"/>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B3272F"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B3272F"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B3272F"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B3272F"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B3272F"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B3272F"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B3272F"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B3272F" w:themeColor="text2"/>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B3272F"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7E9E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7E9E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B3272F"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B3272F" w:themeColor="text2"/>
        <w:left w:val="single" w:sz="4" w:space="0" w:color="B3272F" w:themeColor="text2"/>
        <w:bottom w:val="single" w:sz="4" w:space="0" w:color="B3272F" w:themeColor="text2"/>
        <w:right w:val="single" w:sz="4" w:space="0" w:color="B3272F"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B3272F"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B3272F"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31727C"/>
    <w:pPr>
      <w:spacing w:line="240" w:lineRule="auto"/>
    </w:pPr>
    <w:rPr>
      <w:color w:val="FFFFFF"/>
      <w:sz w:val="24"/>
    </w:rPr>
    <w:tblPr>
      <w:tblCellMar>
        <w:top w:w="227" w:type="dxa"/>
        <w:left w:w="0" w:type="dxa"/>
        <w:bottom w:w="227" w:type="dxa"/>
        <w:right w:w="0" w:type="dxa"/>
      </w:tblCellMar>
    </w:tblPr>
    <w:tcPr>
      <w:shd w:val="clear" w:color="auto" w:fill="B3272F"/>
    </w:tcPr>
  </w:style>
  <w:style w:type="paragraph" w:customStyle="1" w:styleId="BodyText100ThemeColour">
    <w:name w:val="Body Text 100% Theme Colour"/>
    <w:basedOn w:val="BodyText"/>
    <w:qFormat/>
    <w:rsid w:val="00096B2D"/>
    <w:rPr>
      <w:color w:val="B3272F"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3"/>
      </w:numPr>
      <w:spacing w:before="120" w:after="120"/>
    </w:pPr>
  </w:style>
  <w:style w:type="paragraph" w:customStyle="1" w:styleId="ListAlpha2">
    <w:name w:val="List Alpha 2"/>
    <w:basedOn w:val="Normal"/>
    <w:qFormat/>
    <w:rsid w:val="00893106"/>
    <w:pPr>
      <w:numPr>
        <w:ilvl w:val="1"/>
        <w:numId w:val="13"/>
      </w:numPr>
      <w:spacing w:before="120" w:after="120"/>
    </w:pPr>
  </w:style>
  <w:style w:type="paragraph" w:customStyle="1" w:styleId="ListAlpha3">
    <w:name w:val="List Alpha 3"/>
    <w:basedOn w:val="Normal"/>
    <w:qFormat/>
    <w:rsid w:val="00893106"/>
    <w:pPr>
      <w:numPr>
        <w:ilvl w:val="2"/>
        <w:numId w:val="13"/>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33"/>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29"/>
      </w:numPr>
    </w:pPr>
  </w:style>
  <w:style w:type="paragraph" w:customStyle="1" w:styleId="SmallHeading">
    <w:name w:val="Small Heading"/>
    <w:basedOn w:val="xDisclaimerHeading"/>
    <w:next w:val="SmallBodyTex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7362BC"/>
    <w:rPr>
      <w:vanish/>
      <w:color w:val="FF0000"/>
      <w:sz w:val="16"/>
      <w:u w:val="dotted"/>
    </w:rPr>
  </w:style>
  <w:style w:type="character" w:customStyle="1" w:styleId="Heading1Char">
    <w:name w:val="Heading 1 Char"/>
    <w:basedOn w:val="DefaultParagraphFont"/>
    <w:link w:val="Heading1"/>
    <w:rsid w:val="00A209C4"/>
    <w:rPr>
      <w:b/>
      <w:bCs/>
      <w:color w:val="B3272F" w:themeColor="text2"/>
      <w:kern w:val="32"/>
      <w:sz w:val="40"/>
      <w:szCs w:val="32"/>
    </w:rPr>
  </w:style>
  <w:style w:type="character" w:customStyle="1" w:styleId="Heading2Char">
    <w:name w:val="Heading 2 Char"/>
    <w:basedOn w:val="DefaultParagraphFont"/>
    <w:link w:val="Heading2"/>
    <w:rsid w:val="001306D2"/>
    <w:rPr>
      <w:b/>
      <w:bCs/>
      <w:iCs/>
      <w:color w:val="B3272F" w:themeColor="text2"/>
      <w:kern w:val="20"/>
      <w:sz w:val="22"/>
      <w:szCs w:val="28"/>
    </w:rPr>
  </w:style>
  <w:style w:type="character" w:customStyle="1" w:styleId="Heading3Char">
    <w:name w:val="Heading 3 Char"/>
    <w:basedOn w:val="DefaultParagraphFont"/>
    <w:link w:val="Heading3"/>
    <w:rsid w:val="001306D2"/>
    <w:rPr>
      <w:b/>
      <w:color w:val="494847"/>
    </w:rPr>
  </w:style>
  <w:style w:type="paragraph" w:customStyle="1" w:styleId="HB">
    <w:name w:val="_HB"/>
    <w:next w:val="Normal"/>
    <w:uiPriority w:val="2"/>
    <w:qFormat/>
    <w:rsid w:val="0004746E"/>
    <w:pPr>
      <w:spacing w:before="180" w:after="113" w:line="300" w:lineRule="atLeast"/>
      <w:outlineLvl w:val="0"/>
    </w:pPr>
    <w:rPr>
      <w:rFonts w:ascii="Calibri" w:hAnsi="Calibri"/>
      <w:b/>
      <w:color w:val="228591"/>
      <w:sz w:val="28"/>
      <w:szCs w:val="24"/>
      <w:lang w:eastAsia="en-US"/>
    </w:rPr>
  </w:style>
  <w:style w:type="paragraph" w:customStyle="1" w:styleId="Body">
    <w:name w:val="_Body"/>
    <w:qFormat/>
    <w:rsid w:val="0004746E"/>
    <w:pPr>
      <w:spacing w:after="113"/>
    </w:pPr>
    <w:rPr>
      <w:rFonts w:ascii="Calibri" w:hAnsi="Calibri"/>
      <w:color w:val="auto"/>
      <w:sz w:val="22"/>
      <w:szCs w:val="24"/>
      <w:lang w:eastAsia="en-US"/>
    </w:rPr>
  </w:style>
  <w:style w:type="paragraph" w:customStyle="1" w:styleId="Bullet">
    <w:name w:val="_Bullet"/>
    <w:link w:val="BulletChar"/>
    <w:qFormat/>
    <w:rsid w:val="0004746E"/>
    <w:pPr>
      <w:numPr>
        <w:numId w:val="43"/>
      </w:numPr>
      <w:tabs>
        <w:tab w:val="clear" w:pos="720"/>
        <w:tab w:val="num" w:pos="0"/>
      </w:tabs>
      <w:spacing w:after="113" w:line="220" w:lineRule="atLeast"/>
    </w:pPr>
    <w:rPr>
      <w:rFonts w:ascii="Calibri" w:hAnsi="Calibri"/>
      <w:color w:val="auto"/>
      <w:sz w:val="22"/>
      <w:szCs w:val="24"/>
      <w:lang w:eastAsia="en-US"/>
    </w:rPr>
  </w:style>
  <w:style w:type="character" w:customStyle="1" w:styleId="BulletChar">
    <w:name w:val="_Bullet Char"/>
    <w:link w:val="Bullet"/>
    <w:rsid w:val="0004746E"/>
    <w:rPr>
      <w:rFonts w:ascii="Calibri" w:hAnsi="Calibri"/>
      <w:color w:val="auto"/>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Vicmap.help@delwp.vic.gov.au"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yperlink" Target="http://www.delwp.vic.gov.a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delwp.vic.gov.au/parks-forests-and-crown-land/spatial-data-and-resources/news-and-bulletin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relayservice.com.au"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mailto:customer.service@delwp.vic.gov.au" TargetMode="External"/><Relationship Id="rId10" Type="http://schemas.openxmlformats.org/officeDocument/2006/relationships/webSettings" Target="webSettings.xml"/><Relationship Id="rId19" Type="http://schemas.openxmlformats.org/officeDocument/2006/relationships/image" Target="media/image4.jp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image" Target="media/image5.emf"/><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B3272F"/>
      </a:dk2>
      <a:lt2>
        <a:srgbClr val="F7E9EA"/>
      </a:lt2>
      <a:accent1>
        <a:srgbClr val="00B2A9"/>
      </a:accent1>
      <a:accent2>
        <a:srgbClr val="B3272F"/>
      </a:accent2>
      <a:accent3>
        <a:srgbClr val="201547"/>
      </a:accent3>
      <a:accent4>
        <a:srgbClr val="99E0DD"/>
      </a:accent4>
      <a:accent5>
        <a:srgbClr val="E1A9AC"/>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5f32de4-e402-4188-b034-e71ca7d22e54">DOCID403-86378183-17</_dlc_DocId>
    <_dlc_DocIdUrl xmlns="a5f32de4-e402-4188-b034-e71ca7d22e54">
      <Url>https://delwpvicgovau.sharepoint.com/sites/ecm_403/_layouts/15/DocIdRedir.aspx?ID=DOCID403-86378183-17</Url>
      <Description>DOCID403-86378183-17</Description>
    </_dlc_DocIdUrl>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797aeec6-0273-40f2-ab3e-beee73212332"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3098F3F2336FD44ACF77E687EFAD40E" ma:contentTypeVersion="14" ma:contentTypeDescription="Create a new document." ma:contentTypeScope="" ma:versionID="5bdaddb8db1eb9e85fff40ca057ec85b">
  <xsd:schema xmlns:xsd="http://www.w3.org/2001/XMLSchema" xmlns:xs="http://www.w3.org/2001/XMLSchema" xmlns:p="http://schemas.microsoft.com/office/2006/metadata/properties" xmlns:ns3="04d99509-360d-4a48-aa0a-44b9fc04e631" xmlns:ns4="8d055d9a-a48d-483a-881f-a1b505a594e6" xmlns:ns5="a5f32de4-e402-4188-b034-e71ca7d22e54" targetNamespace="http://schemas.microsoft.com/office/2006/metadata/properties" ma:root="true" ma:fieldsID="f416dee91cdd718da0968e65f7fce930" ns3:_="" ns4:_="" ns5:_="">
    <xsd:import namespace="04d99509-360d-4a48-aa0a-44b9fc04e631"/>
    <xsd:import namespace="8d055d9a-a48d-483a-881f-a1b505a594e6"/>
    <xsd:import namespace="a5f32de4-e402-4188-b034-e71ca7d22e54"/>
    <xsd:element name="properties">
      <xsd:complexType>
        <xsd:sequence>
          <xsd:element name="documentManagement">
            <xsd:complexType>
              <xsd:all>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3:SharedWithUsers" minOccurs="0"/>
                <xsd:element ref="ns5:_dlc_DocId" minOccurs="0"/>
                <xsd:element ref="ns5:_dlc_DocIdUrl" minOccurs="0"/>
                <xsd:element ref="ns5:_dlc_DocIdPersistId"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d99509-360d-4a48-aa0a-44b9fc04e631"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ingHintHash" ma:index="9" nillable="true" ma:displayName="Sharing Hint Hash" ma:description="" ma:hidden="true" ma:internalName="SharingHintHash" ma:readOnly="true">
      <xsd:simpleType>
        <xsd:restriction base="dms:Text"/>
      </xsd:simpleType>
    </xsd:element>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055d9a-a48d-483a-881f-a1b505a594e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 ma:index="15" nillable="true" ma:displayName="Document ID Value" ma:description="The value of the document ID assigned to this item." ma:internalName="_dlc_DocId" ma:readOnly="true">
      <xsd:simpleType>
        <xsd:restriction base="dms:Text"/>
      </xsd:simpleType>
    </xsd:element>
    <xsd:element name="_dlc_DocIdUrl" ma:index="1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24AD2-E321-498A-9149-13373B6F17EF}">
  <ds:schemaRefs>
    <ds:schemaRef ds:uri="http://purl.org/dc/elements/1.1/"/>
    <ds:schemaRef ds:uri="http://schemas.microsoft.com/office/infopath/2007/PartnerControls"/>
    <ds:schemaRef ds:uri="http://www.w3.org/XML/1998/namespace"/>
    <ds:schemaRef ds:uri="http://purl.org/dc/terms/"/>
    <ds:schemaRef ds:uri="http://schemas.microsoft.com/office/2006/metadata/properties"/>
    <ds:schemaRef ds:uri="8d055d9a-a48d-483a-881f-a1b505a594e6"/>
    <ds:schemaRef ds:uri="http://schemas.microsoft.com/office/2006/documentManagement/types"/>
    <ds:schemaRef ds:uri="http://schemas.openxmlformats.org/package/2006/metadata/core-properties"/>
    <ds:schemaRef ds:uri="a5f32de4-e402-4188-b034-e71ca7d22e54"/>
    <ds:schemaRef ds:uri="04d99509-360d-4a48-aa0a-44b9fc04e631"/>
    <ds:schemaRef ds:uri="http://purl.org/dc/dcmitype/"/>
  </ds:schemaRefs>
</ds:datastoreItem>
</file>

<file path=customXml/itemProps2.xml><?xml version="1.0" encoding="utf-8"?>
<ds:datastoreItem xmlns:ds="http://schemas.openxmlformats.org/officeDocument/2006/customXml" ds:itemID="{28434F2E-8142-46B8-B664-3C9FA6A2E7DC}">
  <ds:schemaRefs>
    <ds:schemaRef ds:uri="http://schemas.microsoft.com/sharepoint/events"/>
  </ds:schemaRefs>
</ds:datastoreItem>
</file>

<file path=customXml/itemProps3.xml><?xml version="1.0" encoding="utf-8"?>
<ds:datastoreItem xmlns:ds="http://schemas.openxmlformats.org/officeDocument/2006/customXml" ds:itemID="{FB2DC16E-F01D-4534-8A7C-AC9B6E383493}">
  <ds:schemaRefs>
    <ds:schemaRef ds:uri="Microsoft.SharePoint.Taxonomy.ContentTypeSync"/>
  </ds:schemaRefs>
</ds:datastoreItem>
</file>

<file path=customXml/itemProps4.xml><?xml version="1.0" encoding="utf-8"?>
<ds:datastoreItem xmlns:ds="http://schemas.openxmlformats.org/officeDocument/2006/customXml" ds:itemID="{DAAE6121-4FA4-4B19-BCFA-8ADF373A7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d99509-360d-4a48-aa0a-44b9fc04e631"/>
    <ds:schemaRef ds:uri="8d055d9a-a48d-483a-881f-a1b505a594e6"/>
    <ds:schemaRef ds:uri="a5f32de4-e402-4188-b034-e71ca7d22e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798FBA-B783-4353-8F7D-000994FC99A8}">
  <ds:schemaRefs>
    <ds:schemaRef ds:uri="http://schemas.microsoft.com/sharepoint/v3/contenttype/forms"/>
  </ds:schemaRefs>
</ds:datastoreItem>
</file>

<file path=customXml/itemProps6.xml><?xml version="1.0" encoding="utf-8"?>
<ds:datastoreItem xmlns:ds="http://schemas.openxmlformats.org/officeDocument/2006/customXml" ds:itemID="{8482669E-878F-4DCA-B6EB-16F464A8A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Vicmap Change Notice advice to stakeholders</vt:lpstr>
    </vt:vector>
  </TitlesOfParts>
  <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Vicmap Change Notice advice to stakeholders</dc:title>
  <dc:subject/>
  <dc:creator>Jacqeline Le Lievre</dc:creator>
  <cp:keywords/>
  <dc:description/>
  <cp:lastModifiedBy>Claire M Selby (DELWP)</cp:lastModifiedBy>
  <cp:revision>3</cp:revision>
  <cp:lastPrinted>2020-09-21T19:26:00Z</cp:lastPrinted>
  <dcterms:created xsi:type="dcterms:W3CDTF">2020-09-04T06:36:00Z</dcterms:created>
  <dcterms:modified xsi:type="dcterms:W3CDTF">2020-09-21T19:26:00Z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y fmtid="{D5CDD505-2E9C-101B-9397-08002B2CF9AE}" pid="18" name="ContentTypeId">
    <vt:lpwstr>0x010100B3098F3F2336FD44ACF77E687EFAD40E</vt:lpwstr>
  </property>
  <property fmtid="{D5CDD505-2E9C-101B-9397-08002B2CF9AE}" pid="19" name="_dlc_DocIdItemGuid">
    <vt:lpwstr>ac09ad1c-8272-428f-acdb-66c406eebc09</vt:lpwstr>
  </property>
  <property fmtid="{D5CDD505-2E9C-101B-9397-08002B2CF9AE}" pid="20" name="Section">
    <vt:lpwstr>7;#All|8270565e-a836-42c0-aa61-1ac7b0ff14aa</vt:lpwstr>
  </property>
  <property fmtid="{D5CDD505-2E9C-101B-9397-08002B2CF9AE}" pid="21" name="Sub-Section">
    <vt:lpwstr/>
  </property>
  <property fmtid="{D5CDD505-2E9C-101B-9397-08002B2CF9AE}" pid="22" name="Agency">
    <vt:lpwstr>1;#Department of Environment, Land, Water and Planning|607a3f87-1228-4cd9-82a5-076aa8776274</vt:lpwstr>
  </property>
  <property fmtid="{D5CDD505-2E9C-101B-9397-08002B2CF9AE}" pid="23" name="Branch">
    <vt:lpwstr>5;#All|8270565e-a836-42c0-aa61-1ac7b0ff14aa</vt:lpwstr>
  </property>
  <property fmtid="{D5CDD505-2E9C-101B-9397-08002B2CF9AE}" pid="24" name="o85941e134754762b9719660a258a6e6">
    <vt:lpwstr/>
  </property>
  <property fmtid="{D5CDD505-2E9C-101B-9397-08002B2CF9AE}" pid="25" name="Reference Type">
    <vt:lpwstr/>
  </property>
  <property fmtid="{D5CDD505-2E9C-101B-9397-08002B2CF9AE}" pid="26" name="Copyright Licence Name">
    <vt:lpwstr/>
  </property>
  <property fmtid="{D5CDD505-2E9C-101B-9397-08002B2CF9AE}" pid="27" name="Copyright License Type">
    <vt:lpwstr/>
  </property>
  <property fmtid="{D5CDD505-2E9C-101B-9397-08002B2CF9AE}" pid="28" name="df723ab3fe1c4eb7a0b151674e7ac40d">
    <vt:lpwstr/>
  </property>
  <property fmtid="{D5CDD505-2E9C-101B-9397-08002B2CF9AE}" pid="29" name="Division">
    <vt:lpwstr>4;#Land Use Victoria|df55b370-7608-494b-9fb4-f51a3f958028</vt:lpwstr>
  </property>
  <property fmtid="{D5CDD505-2E9C-101B-9397-08002B2CF9AE}" pid="30" name="Group1">
    <vt:lpwstr>6;#Local Infrastructure|35232ce7-1039-46ab-a331-4c8e969be43f</vt:lpwstr>
  </property>
  <property fmtid="{D5CDD505-2E9C-101B-9397-08002B2CF9AE}" pid="31" name="Dissemination Limiting Marker">
    <vt:lpwstr>2;#FOUO|955eb6fc-b35a-4808-8aa5-31e514fa3f26</vt:lpwstr>
  </property>
  <property fmtid="{D5CDD505-2E9C-101B-9397-08002B2CF9AE}" pid="32" name="Security Classification">
    <vt:lpwstr>3;#Unclassified|7fa379f4-4aba-4692-ab80-7d39d3a23cf4</vt:lpwstr>
  </property>
  <property fmtid="{D5CDD505-2E9C-101B-9397-08002B2CF9AE}" pid="33" name="ld508a88e6264ce89693af80a72862cb">
    <vt:lpwstr/>
  </property>
  <property fmtid="{D5CDD505-2E9C-101B-9397-08002B2CF9AE}" pid="34" name="Order">
    <vt:r8>1700</vt:r8>
  </property>
</Properties>
</file>